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2C2DC958" w:rsidR="00BF7F06" w:rsidRPr="00CD6E6B" w:rsidRDefault="004964DD" w:rsidP="009E4AB7">
      <w:pPr>
        <w:rPr>
          <w:rFonts w:ascii="Calibri" w:hAnsi="Calibri" w:cs="Calibri"/>
          <w:b/>
          <w:bCs/>
        </w:rPr>
      </w:pPr>
      <w:r>
        <w:rPr>
          <w:rFonts w:ascii="Calibri" w:hAnsi="Calibri" w:cs="Calibri"/>
          <w:b/>
          <w:bCs/>
        </w:rPr>
        <w:t>Boombox</w:t>
      </w:r>
    </w:p>
    <w:p w14:paraId="2CDC2AFF" w14:textId="4BEB3FB4" w:rsidR="007A6325" w:rsidRPr="00CD6E6B" w:rsidRDefault="000E56AB" w:rsidP="009E4AB7">
      <w:pPr>
        <w:rPr>
          <w:rFonts w:ascii="Calibri" w:hAnsi="Calibri" w:cs="Calibri"/>
          <w:b/>
          <w:bCs/>
        </w:rPr>
      </w:pPr>
      <w:proofErr w:type="spellStart"/>
      <w:r>
        <w:rPr>
          <w:rFonts w:ascii="Calibri" w:hAnsi="Calibri" w:cs="Calibri"/>
          <w:b/>
          <w:bCs/>
        </w:rPr>
        <w:t>Livin</w:t>
      </w:r>
      <w:proofErr w:type="spellEnd"/>
      <w:r>
        <w:rPr>
          <w:rFonts w:ascii="Calibri" w:hAnsi="Calibri" w:cs="Calibri"/>
          <w:b/>
          <w:bCs/>
        </w:rPr>
        <w:t xml:space="preserve">’ On </w:t>
      </w:r>
      <w:proofErr w:type="gramStart"/>
      <w:r>
        <w:rPr>
          <w:rFonts w:ascii="Calibri" w:hAnsi="Calibri" w:cs="Calibri"/>
          <w:b/>
          <w:bCs/>
        </w:rPr>
        <w:t>A</w:t>
      </w:r>
      <w:proofErr w:type="gramEnd"/>
      <w:r>
        <w:rPr>
          <w:rFonts w:ascii="Calibri" w:hAnsi="Calibri" w:cs="Calibri"/>
          <w:b/>
          <w:bCs/>
        </w:rPr>
        <w:t xml:space="preserve"> Prayer</w:t>
      </w:r>
      <w:r w:rsidR="00C01D01" w:rsidRPr="00CD6E6B">
        <w:rPr>
          <w:rFonts w:ascii="Calibri" w:hAnsi="Calibri" w:cs="Calibri"/>
          <w:b/>
          <w:bCs/>
        </w:rPr>
        <w:t xml:space="preserve"> (</w:t>
      </w:r>
      <w:r w:rsidR="00AB12C5" w:rsidRPr="00CD6E6B">
        <w:rPr>
          <w:rFonts w:ascii="Calibri" w:hAnsi="Calibri" w:cs="Calibri"/>
          <w:b/>
          <w:bCs/>
        </w:rPr>
        <w:t xml:space="preserve">Part </w:t>
      </w:r>
      <w:r>
        <w:rPr>
          <w:rFonts w:ascii="Calibri" w:hAnsi="Calibri" w:cs="Calibri"/>
          <w:b/>
          <w:bCs/>
        </w:rPr>
        <w:t>3</w:t>
      </w:r>
      <w:r w:rsidR="00B940D4" w:rsidRPr="00CD6E6B">
        <w:rPr>
          <w:rFonts w:ascii="Calibri" w:hAnsi="Calibri" w:cs="Calibri"/>
          <w:b/>
          <w:bCs/>
        </w:rPr>
        <w:t xml:space="preserve"> </w:t>
      </w:r>
      <w:r w:rsidR="00C01D01" w:rsidRPr="00CD6E6B">
        <w:rPr>
          <w:rFonts w:ascii="Calibri" w:hAnsi="Calibri" w:cs="Calibri"/>
          <w:b/>
          <w:bCs/>
        </w:rPr>
        <w:t>of</w:t>
      </w:r>
      <w:r w:rsidR="004964DD">
        <w:rPr>
          <w:rFonts w:ascii="Calibri" w:hAnsi="Calibri" w:cs="Calibri"/>
          <w:b/>
          <w:bCs/>
        </w:rPr>
        <w:t xml:space="preserve"> 4</w:t>
      </w:r>
      <w:r w:rsidR="00C01D01" w:rsidRPr="00CD6E6B">
        <w:rPr>
          <w:rFonts w:ascii="Calibri" w:hAnsi="Calibri" w:cs="Calibri"/>
          <w:b/>
          <w:bCs/>
        </w:rPr>
        <w:t>)</w:t>
      </w:r>
    </w:p>
    <w:p w14:paraId="156A3DE0" w14:textId="597B0246" w:rsidR="007A6325" w:rsidRPr="00CD6E6B" w:rsidRDefault="000E56AB" w:rsidP="009E4AB7">
      <w:pPr>
        <w:rPr>
          <w:rFonts w:ascii="Calibri" w:hAnsi="Calibri" w:cs="Calibri"/>
          <w:b/>
          <w:bCs/>
        </w:rPr>
      </w:pPr>
      <w:r>
        <w:rPr>
          <w:rFonts w:ascii="Calibri" w:hAnsi="Calibri" w:cs="Calibri"/>
          <w:b/>
          <w:bCs/>
        </w:rPr>
        <w:t>Psalm 55:1-22</w:t>
      </w:r>
    </w:p>
    <w:p w14:paraId="27D4678F" w14:textId="77777777" w:rsidR="007A6325" w:rsidRPr="00CD6E6B" w:rsidRDefault="009E4AB7" w:rsidP="009E4AB7">
      <w:pPr>
        <w:rPr>
          <w:rFonts w:ascii="Calibri" w:hAnsi="Calibri" w:cs="Calibri"/>
          <w:b/>
          <w:bCs/>
        </w:rPr>
      </w:pPr>
      <w:r w:rsidRPr="00CD6E6B">
        <w:rPr>
          <w:rFonts w:ascii="Calibri" w:hAnsi="Calibri" w:cs="Calibri"/>
          <w:b/>
          <w:bCs/>
        </w:rPr>
        <w:t>Pastor Ryan He</w:t>
      </w:r>
      <w:r w:rsidR="00F36CB1" w:rsidRPr="00CD6E6B">
        <w:rPr>
          <w:rFonts w:ascii="Calibri" w:hAnsi="Calibri" w:cs="Calibri"/>
          <w:b/>
          <w:bCs/>
        </w:rPr>
        <w:t>ll</w:t>
      </w:r>
      <w:r w:rsidRPr="00CD6E6B">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35446B5F" w14:textId="77777777" w:rsidR="000E56AB" w:rsidRPr="000E56AB" w:rsidRDefault="000E56AB" w:rsidP="000E56AB">
      <w:pPr>
        <w:spacing w:line="276" w:lineRule="auto"/>
        <w:rPr>
          <w:rFonts w:ascii="Calibri" w:hAnsi="Calibri"/>
        </w:rPr>
      </w:pPr>
      <w:r w:rsidRPr="000E56AB">
        <w:rPr>
          <w:rFonts w:ascii="Calibri" w:hAnsi="Calibri"/>
        </w:rPr>
        <w:t>Today, I want to talk to you about hope for an anxious heart. “</w:t>
      </w:r>
      <w:proofErr w:type="spellStart"/>
      <w:r w:rsidRPr="000E56AB">
        <w:rPr>
          <w:rFonts w:ascii="Calibri" w:hAnsi="Calibri"/>
        </w:rPr>
        <w:t>Livin</w:t>
      </w:r>
      <w:proofErr w:type="spellEnd"/>
      <w:r w:rsidRPr="000E56AB">
        <w:rPr>
          <w:rFonts w:ascii="Calibri" w:hAnsi="Calibri"/>
        </w:rPr>
        <w:t xml:space="preserve">’ On </w:t>
      </w:r>
      <w:proofErr w:type="gramStart"/>
      <w:r w:rsidRPr="000E56AB">
        <w:rPr>
          <w:rFonts w:ascii="Calibri" w:hAnsi="Calibri"/>
        </w:rPr>
        <w:t>A</w:t>
      </w:r>
      <w:proofErr w:type="gramEnd"/>
      <w:r w:rsidRPr="000E56AB">
        <w:rPr>
          <w:rFonts w:ascii="Calibri" w:hAnsi="Calibri"/>
        </w:rPr>
        <w:t xml:space="preserve"> Prayer.” </w:t>
      </w:r>
    </w:p>
    <w:p w14:paraId="1CD7EE76" w14:textId="77777777" w:rsidR="000E56AB" w:rsidRPr="000E56AB" w:rsidRDefault="000E56AB" w:rsidP="000E56AB">
      <w:pPr>
        <w:spacing w:line="276" w:lineRule="auto"/>
        <w:rPr>
          <w:rFonts w:ascii="Calibri" w:hAnsi="Calibri"/>
        </w:rPr>
      </w:pPr>
    </w:p>
    <w:p w14:paraId="22E3DB44" w14:textId="77777777" w:rsidR="000E56AB" w:rsidRPr="000E56AB" w:rsidRDefault="000E56AB" w:rsidP="000E56AB">
      <w:pPr>
        <w:spacing w:line="276" w:lineRule="auto"/>
        <w:rPr>
          <w:rFonts w:ascii="Calibri" w:hAnsi="Calibri"/>
        </w:rPr>
      </w:pPr>
      <w:r w:rsidRPr="000E56AB">
        <w:rPr>
          <w:rFonts w:ascii="Calibri" w:hAnsi="Calibri"/>
        </w:rPr>
        <w:t>“Listen to my prayer, O God, do not ignore my plea; hear me and answer me. My thoughts trouble me and I am distraught because of what my enemy is saying, because of the threats of the wicked; for they bring down suffering on me and assail me in their anger. My heart is in anguish within me; the terrors of death have fallen on me. Fear and trembling have beset me; horror has overwhelmed me. I said, ‘Oh, that I had the wings of a dove! I would fly away and be at rest’” (Psalm 55:1-6).</w:t>
      </w:r>
    </w:p>
    <w:p w14:paraId="1A5F9499" w14:textId="77777777" w:rsidR="000E56AB" w:rsidRPr="000E56AB" w:rsidRDefault="000E56AB" w:rsidP="000E56AB">
      <w:pPr>
        <w:spacing w:line="276" w:lineRule="auto"/>
        <w:rPr>
          <w:rFonts w:ascii="Calibri" w:hAnsi="Calibri"/>
        </w:rPr>
      </w:pPr>
    </w:p>
    <w:p w14:paraId="5FD483B4" w14:textId="77777777" w:rsidR="000E56AB" w:rsidRPr="000E56AB" w:rsidRDefault="000E56AB" w:rsidP="000E56AB">
      <w:pPr>
        <w:spacing w:line="276" w:lineRule="auto"/>
        <w:rPr>
          <w:rFonts w:ascii="Calibri" w:hAnsi="Calibri"/>
        </w:rPr>
      </w:pPr>
      <w:r w:rsidRPr="000E56AB">
        <w:rPr>
          <w:rFonts w:ascii="Calibri" w:hAnsi="Calibri"/>
        </w:rPr>
        <w:t xml:space="preserve">Nothing like a little bit of encouragement here at church this morning. Pretty heavy stuff. I don't know if you've ever felt the weight that has just been described here in Psalm 55 – the struggle with great hurt, anxiety, fear, uncertainty, and a whole host of other emotions. </w:t>
      </w:r>
    </w:p>
    <w:p w14:paraId="76CD6D39" w14:textId="77777777" w:rsidR="000E56AB" w:rsidRPr="000E56AB" w:rsidRDefault="000E56AB" w:rsidP="000E56AB">
      <w:pPr>
        <w:spacing w:line="276" w:lineRule="auto"/>
        <w:rPr>
          <w:rFonts w:ascii="Calibri" w:hAnsi="Calibri"/>
        </w:rPr>
      </w:pPr>
    </w:p>
    <w:p w14:paraId="41E425EF" w14:textId="7CF2FB64" w:rsidR="000E56AB" w:rsidRPr="000E56AB" w:rsidRDefault="000E56AB" w:rsidP="000E56AB">
      <w:pPr>
        <w:spacing w:line="276" w:lineRule="auto"/>
        <w:rPr>
          <w:rFonts w:ascii="Calibri" w:hAnsi="Calibri"/>
        </w:rPr>
      </w:pPr>
      <w:r w:rsidRPr="000E56AB">
        <w:rPr>
          <w:rFonts w:ascii="Calibri" w:hAnsi="Calibri"/>
        </w:rPr>
        <w:t xml:space="preserve">In Psalm 55, David, the </w:t>
      </w:r>
      <w:r w:rsidR="00557115">
        <w:rPr>
          <w:rFonts w:ascii="Calibri" w:hAnsi="Calibri"/>
        </w:rPr>
        <w:t>k</w:t>
      </w:r>
      <w:r w:rsidRPr="000E56AB">
        <w:rPr>
          <w:rFonts w:ascii="Calibri" w:hAnsi="Calibri"/>
        </w:rPr>
        <w:t>ing of Israel, writes about the struggles that he's enduring. His mind is preoccupied. When you get consumed with fear and worry and unrest, you can't even think straight. David says, “I wish I could just fly away.” Maybe you’ve felt that way before</w:t>
      </w:r>
      <w:r w:rsidR="00C35A10">
        <w:rPr>
          <w:rFonts w:ascii="Calibri" w:hAnsi="Calibri"/>
        </w:rPr>
        <w:t>.</w:t>
      </w:r>
    </w:p>
    <w:p w14:paraId="68900FF9" w14:textId="77777777" w:rsidR="000E56AB" w:rsidRPr="000E56AB" w:rsidRDefault="000E56AB" w:rsidP="000E56AB">
      <w:pPr>
        <w:spacing w:line="276" w:lineRule="auto"/>
        <w:rPr>
          <w:rFonts w:ascii="Calibri" w:hAnsi="Calibri"/>
        </w:rPr>
      </w:pPr>
    </w:p>
    <w:p w14:paraId="79C1AE9A" w14:textId="77777777" w:rsidR="000E56AB" w:rsidRPr="000E56AB" w:rsidRDefault="000E56AB" w:rsidP="000E56AB">
      <w:pPr>
        <w:spacing w:line="276" w:lineRule="auto"/>
        <w:rPr>
          <w:rFonts w:ascii="Calibri" w:hAnsi="Calibri"/>
        </w:rPr>
      </w:pPr>
      <w:r w:rsidRPr="000E56AB">
        <w:rPr>
          <w:rFonts w:ascii="Calibri" w:hAnsi="Calibri"/>
        </w:rPr>
        <w:t xml:space="preserve">Doctors tell us the number one reason for sickness and disease and doctor's visits is worry, anxiety, and fear. People today are stressed out, freaked out, and consumed by a mass number of problems. </w:t>
      </w:r>
    </w:p>
    <w:p w14:paraId="16544069" w14:textId="77777777" w:rsidR="000E56AB" w:rsidRPr="000E56AB" w:rsidRDefault="000E56AB" w:rsidP="000E56AB">
      <w:pPr>
        <w:spacing w:line="276" w:lineRule="auto"/>
        <w:rPr>
          <w:rFonts w:ascii="Calibri" w:hAnsi="Calibri"/>
        </w:rPr>
      </w:pPr>
    </w:p>
    <w:p w14:paraId="3937B65D" w14:textId="33EABBA3" w:rsidR="000E56AB" w:rsidRPr="000E56AB" w:rsidRDefault="000E56AB" w:rsidP="000E56AB">
      <w:pPr>
        <w:spacing w:line="276" w:lineRule="auto"/>
        <w:rPr>
          <w:rFonts w:ascii="Calibri" w:hAnsi="Calibri"/>
        </w:rPr>
      </w:pPr>
      <w:r w:rsidRPr="000E56AB">
        <w:rPr>
          <w:rFonts w:ascii="Calibri" w:hAnsi="Calibri"/>
        </w:rPr>
        <w:t xml:space="preserve">Pastor Kevin Gerald calls these problems “mind monsters.” They're things that lurk in the shadows of our lives. They are things that bring great horror, fear, worry, and anxiety. They have shadows and they keep us up at night. They bring about great destruction and uncertainty within us. This is what's being described here in Psalm 55. Pastor Kevin Gerald, in his book, </w:t>
      </w:r>
      <w:r w:rsidRPr="000E56AB">
        <w:rPr>
          <w:rFonts w:ascii="Calibri" w:hAnsi="Calibri"/>
          <w:i/>
          <w:iCs/>
        </w:rPr>
        <w:t>Mind Monsters,</w:t>
      </w:r>
      <w:r w:rsidRPr="000E56AB">
        <w:rPr>
          <w:rFonts w:ascii="Calibri" w:hAnsi="Calibri"/>
        </w:rPr>
        <w:t xml:space="preserve"> also goes on and says thoughts are like trains. They take you places. You wouldn't go to a train station, hop on a train, and not know where that train was headed. But many times we will allow trains of thought to take place in our mind without looking at where that train of thought is taking us</w:t>
      </w:r>
      <w:r w:rsidR="00557115">
        <w:rPr>
          <w:rFonts w:ascii="Calibri" w:hAnsi="Calibri"/>
        </w:rPr>
        <w:t>, w</w:t>
      </w:r>
      <w:r w:rsidRPr="000E56AB">
        <w:rPr>
          <w:rFonts w:ascii="Calibri" w:hAnsi="Calibri"/>
        </w:rPr>
        <w:t xml:space="preserve">here that destination is. If I continue to live in anxiety, where is that taking me? If I continue to live in worry, where is that going? If I continue to live in fear, what is the end result of that? </w:t>
      </w:r>
    </w:p>
    <w:p w14:paraId="295BECCC" w14:textId="77777777" w:rsidR="000E56AB" w:rsidRPr="000E56AB" w:rsidRDefault="000E56AB" w:rsidP="000E56AB">
      <w:pPr>
        <w:spacing w:line="276" w:lineRule="auto"/>
        <w:rPr>
          <w:rFonts w:ascii="Calibri" w:hAnsi="Calibri"/>
        </w:rPr>
      </w:pPr>
    </w:p>
    <w:p w14:paraId="46980DE0" w14:textId="77777777" w:rsidR="000E56AB" w:rsidRPr="000E56AB" w:rsidRDefault="000E56AB" w:rsidP="000E56AB">
      <w:pPr>
        <w:spacing w:line="276" w:lineRule="auto"/>
        <w:rPr>
          <w:rFonts w:ascii="Calibri" w:hAnsi="Calibri"/>
        </w:rPr>
      </w:pPr>
      <w:r w:rsidRPr="000E56AB">
        <w:rPr>
          <w:rFonts w:ascii="Calibri" w:hAnsi="Calibri"/>
        </w:rPr>
        <w:lastRenderedPageBreak/>
        <w:t xml:space="preserve">Many times we try to handle these fears and anxieties by just keeping them at bay. We think, “If I just don't let the fear get up here </w:t>
      </w:r>
      <w:r w:rsidRPr="000E56AB">
        <w:rPr>
          <w:rFonts w:ascii="Calibri" w:hAnsi="Calibri"/>
          <w:i/>
          <w:iCs/>
        </w:rPr>
        <w:t>[Pastor puts hand up by head]</w:t>
      </w:r>
      <w:r w:rsidRPr="000E56AB">
        <w:rPr>
          <w:rFonts w:ascii="Calibri" w:hAnsi="Calibri"/>
        </w:rPr>
        <w:t xml:space="preserve">, if I can keep it down here </w:t>
      </w:r>
      <w:r w:rsidRPr="000E56AB">
        <w:rPr>
          <w:rFonts w:ascii="Calibri" w:hAnsi="Calibri"/>
          <w:i/>
          <w:iCs/>
        </w:rPr>
        <w:t>[Pastor puts hand down by knees]</w:t>
      </w:r>
      <w:r w:rsidRPr="000E56AB">
        <w:rPr>
          <w:rFonts w:ascii="Calibri" w:hAnsi="Calibri"/>
        </w:rPr>
        <w:t xml:space="preserve">, that's good enough.” </w:t>
      </w:r>
    </w:p>
    <w:p w14:paraId="525913F4" w14:textId="77777777" w:rsidR="000E56AB" w:rsidRPr="000E56AB" w:rsidRDefault="000E56AB" w:rsidP="000E56AB">
      <w:pPr>
        <w:spacing w:line="276" w:lineRule="auto"/>
        <w:rPr>
          <w:rFonts w:ascii="Calibri" w:hAnsi="Calibri"/>
        </w:rPr>
      </w:pPr>
    </w:p>
    <w:p w14:paraId="3E5F5FB7" w14:textId="77777777" w:rsidR="000E56AB" w:rsidRPr="000E56AB" w:rsidRDefault="000E56AB" w:rsidP="000E56AB">
      <w:pPr>
        <w:spacing w:line="276" w:lineRule="auto"/>
        <w:rPr>
          <w:rFonts w:ascii="Calibri" w:hAnsi="Calibri"/>
        </w:rPr>
      </w:pPr>
      <w:r w:rsidRPr="000E56AB">
        <w:rPr>
          <w:rFonts w:ascii="Calibri" w:hAnsi="Calibri"/>
        </w:rPr>
        <w:t xml:space="preserve">I want to talk to you today about something that's more powerful. That is stepping on the fear, destroying the anxiety, obliterating these mind monsters, these thoughts that consume us, these pains that plague us. I want to talk to you today about how we can begin to address those things with power, vitality, and strength from God's word. It's going to bring freedom in our lives when we do so. </w:t>
      </w:r>
    </w:p>
    <w:p w14:paraId="6BE7D4C8" w14:textId="77777777" w:rsidR="000E56AB" w:rsidRPr="000E56AB" w:rsidRDefault="000E56AB" w:rsidP="000E56AB">
      <w:pPr>
        <w:spacing w:line="276" w:lineRule="auto"/>
        <w:rPr>
          <w:rFonts w:ascii="Calibri" w:hAnsi="Calibri"/>
        </w:rPr>
      </w:pPr>
    </w:p>
    <w:p w14:paraId="37DAECAD" w14:textId="77777777" w:rsidR="000E56AB" w:rsidRPr="000E56AB" w:rsidRDefault="000E56AB" w:rsidP="000E56AB">
      <w:pPr>
        <w:spacing w:line="276" w:lineRule="auto"/>
        <w:rPr>
          <w:rFonts w:ascii="Calibri" w:hAnsi="Calibri"/>
        </w:rPr>
      </w:pPr>
      <w:r w:rsidRPr="000E56AB">
        <w:rPr>
          <w:rFonts w:ascii="Calibri" w:hAnsi="Calibri"/>
        </w:rPr>
        <w:t>How can we find hope for this troubled heart? Bon Jovi’s signature song, “</w:t>
      </w:r>
      <w:proofErr w:type="spellStart"/>
      <w:r w:rsidRPr="000E56AB">
        <w:rPr>
          <w:rFonts w:ascii="Calibri" w:hAnsi="Calibri"/>
        </w:rPr>
        <w:t>Livin</w:t>
      </w:r>
      <w:proofErr w:type="spellEnd"/>
      <w:r w:rsidRPr="000E56AB">
        <w:rPr>
          <w:rFonts w:ascii="Calibri" w:hAnsi="Calibri"/>
        </w:rPr>
        <w:t xml:space="preserve">’ on A Prayer.” We just heard it a minute ago. It's a great song about a young couple that is going through unemployment. They don't have enough money. They’re consumed by their problems. They're living on a prayer. It's no coincidence that that song has connected with the audience that it has. Bon Jovi has written a lot of great songs. That's the number one most requested song that they ever wrote. I think it's because it just identifies the hurt and the pain that so many people feel. </w:t>
      </w:r>
    </w:p>
    <w:p w14:paraId="64B6719A" w14:textId="77777777" w:rsidR="000E56AB" w:rsidRPr="000E56AB" w:rsidRDefault="000E56AB" w:rsidP="000E56AB">
      <w:pPr>
        <w:spacing w:line="276" w:lineRule="auto"/>
        <w:rPr>
          <w:rFonts w:ascii="Calibri" w:hAnsi="Calibri"/>
        </w:rPr>
      </w:pPr>
    </w:p>
    <w:p w14:paraId="46310918" w14:textId="77777777" w:rsidR="000E56AB" w:rsidRPr="000E56AB" w:rsidRDefault="000E56AB" w:rsidP="000E56AB">
      <w:pPr>
        <w:spacing w:line="276" w:lineRule="auto"/>
        <w:rPr>
          <w:rFonts w:ascii="Calibri" w:hAnsi="Calibri"/>
        </w:rPr>
      </w:pPr>
      <w:r w:rsidRPr="000E56AB">
        <w:rPr>
          <w:rFonts w:ascii="Calibri" w:hAnsi="Calibri"/>
        </w:rPr>
        <w:t xml:space="preserve">God does want us to live on a prayer. When we get to that breaking point, sometimes we believe and we see that prayer is exactly what we need. </w:t>
      </w:r>
    </w:p>
    <w:p w14:paraId="6236C9FD" w14:textId="77777777" w:rsidR="000E56AB" w:rsidRPr="000E56AB" w:rsidRDefault="000E56AB" w:rsidP="000E56AB">
      <w:pPr>
        <w:spacing w:line="276" w:lineRule="auto"/>
        <w:rPr>
          <w:rFonts w:ascii="Calibri" w:hAnsi="Calibri"/>
        </w:rPr>
      </w:pPr>
    </w:p>
    <w:p w14:paraId="6AEFDACE" w14:textId="5F2C7BFB" w:rsidR="000E56AB" w:rsidRPr="000E56AB" w:rsidRDefault="000E56AB" w:rsidP="000E56AB">
      <w:pPr>
        <w:spacing w:line="276" w:lineRule="auto"/>
        <w:rPr>
          <w:rFonts w:ascii="Calibri" w:hAnsi="Calibri"/>
        </w:rPr>
      </w:pPr>
      <w:r w:rsidRPr="000E56AB">
        <w:rPr>
          <w:rFonts w:ascii="Calibri" w:hAnsi="Calibri"/>
        </w:rPr>
        <w:t xml:space="preserve">But the condition of our heart is always changing. We have good days and bad days. We'll leave today motivated and inspired in the Spirit. But we have to go to the office tomorrow. We're going to get one of those phone calls later this week. Moment by moment and day by day, our heart and our feelings and our emotions can change. Sometimes even just minute by minute. We can say, “I'm having a great day. I'm so confident in what God is about to do in my life. I'm so spiritually strong today.” Then the next moment we can be off the wagon, in the pit of despair. </w:t>
      </w:r>
    </w:p>
    <w:p w14:paraId="0EAA0042" w14:textId="77777777" w:rsidR="000E56AB" w:rsidRPr="000E56AB" w:rsidRDefault="000E56AB" w:rsidP="000E56AB">
      <w:pPr>
        <w:spacing w:line="276" w:lineRule="auto"/>
        <w:rPr>
          <w:rFonts w:ascii="Calibri" w:hAnsi="Calibri"/>
        </w:rPr>
      </w:pPr>
    </w:p>
    <w:p w14:paraId="2AD89B5A" w14:textId="77777777" w:rsidR="000E56AB" w:rsidRPr="000E56AB" w:rsidRDefault="000E56AB" w:rsidP="000E56AB">
      <w:pPr>
        <w:spacing w:line="276" w:lineRule="auto"/>
        <w:rPr>
          <w:rFonts w:ascii="Calibri" w:hAnsi="Calibri"/>
        </w:rPr>
      </w:pPr>
      <w:r w:rsidRPr="000E56AB">
        <w:rPr>
          <w:rFonts w:ascii="Calibri" w:hAnsi="Calibri"/>
        </w:rPr>
        <w:t xml:space="preserve">How can we find strength from God as we go through adverse times and as we feel so many emotions? </w:t>
      </w:r>
    </w:p>
    <w:p w14:paraId="52CC8816" w14:textId="77777777" w:rsidR="000E56AB" w:rsidRPr="000E56AB" w:rsidRDefault="000E56AB" w:rsidP="000E56AB">
      <w:pPr>
        <w:spacing w:line="276" w:lineRule="auto"/>
        <w:rPr>
          <w:rFonts w:ascii="Calibri" w:hAnsi="Calibri"/>
        </w:rPr>
      </w:pPr>
    </w:p>
    <w:p w14:paraId="0B8D9D45" w14:textId="77777777" w:rsidR="000E56AB" w:rsidRPr="000E56AB" w:rsidRDefault="000E56AB" w:rsidP="000E56AB">
      <w:pPr>
        <w:spacing w:line="276" w:lineRule="auto"/>
        <w:rPr>
          <w:rFonts w:ascii="Calibri" w:hAnsi="Calibri"/>
        </w:rPr>
      </w:pPr>
      <w:r w:rsidRPr="000E56AB">
        <w:rPr>
          <w:rFonts w:ascii="Calibri" w:hAnsi="Calibri"/>
        </w:rPr>
        <w:t xml:space="preserve">This psalm was written by King David. King David is perhaps the greatest hero of faith in the Old Testament. He not only was the king of Israel, he was a military general. He had great victories on the field of battle. He penned the words of Psalm 23. He took out Goliath, the 9 ½-foot giant. He prepared all of the materials for the building of the great temple there in Jerusalem. If anybody had it going on spiritually, it was David. David was actually referred to as “a man after </w:t>
      </w:r>
      <w:r w:rsidRPr="000E56AB">
        <w:rPr>
          <w:rFonts w:ascii="Calibri" w:hAnsi="Calibri"/>
        </w:rPr>
        <w:lastRenderedPageBreak/>
        <w:t xml:space="preserve">God's own heart.” Yet he struggled with the same fear and the same uncertainty that you and I feel. </w:t>
      </w:r>
    </w:p>
    <w:p w14:paraId="52D71B69" w14:textId="77777777" w:rsidR="000E56AB" w:rsidRPr="000E56AB" w:rsidRDefault="000E56AB" w:rsidP="000E56AB">
      <w:pPr>
        <w:spacing w:line="276" w:lineRule="auto"/>
        <w:rPr>
          <w:rFonts w:ascii="Calibri" w:hAnsi="Calibri"/>
        </w:rPr>
      </w:pPr>
    </w:p>
    <w:p w14:paraId="21435F97" w14:textId="489D2BB8" w:rsidR="000E56AB" w:rsidRPr="000E56AB" w:rsidRDefault="000E56AB" w:rsidP="000E56AB">
      <w:pPr>
        <w:spacing w:line="276" w:lineRule="auto"/>
        <w:rPr>
          <w:rFonts w:ascii="Calibri" w:hAnsi="Calibri"/>
        </w:rPr>
      </w:pPr>
      <w:r w:rsidRPr="000E56AB">
        <w:rPr>
          <w:rFonts w:ascii="Calibri" w:hAnsi="Calibri"/>
        </w:rPr>
        <w:t>I love the Bible because it speaks so candidly, honestly, and clearly. People who think that the Bible is a bunch of fairy tales are people who</w:t>
      </w:r>
      <w:r w:rsidR="00EC683E">
        <w:rPr>
          <w:rFonts w:ascii="Calibri" w:hAnsi="Calibri"/>
        </w:rPr>
        <w:t xml:space="preserve"> </w:t>
      </w:r>
      <w:r w:rsidRPr="000E56AB">
        <w:rPr>
          <w:rFonts w:ascii="Calibri" w:hAnsi="Calibri"/>
        </w:rPr>
        <w:t xml:space="preserve">have never read the Bible. When you read Psalm 55, you see that the Bible is a no holds barred approach. It really gives the details of the great struggles of our own lives. How can we begin to manage and destroy the fear and anxiety and worry that consumes us? How can we be people of faith that walk with God? </w:t>
      </w:r>
    </w:p>
    <w:p w14:paraId="30B6F288" w14:textId="77777777" w:rsidR="000E56AB" w:rsidRPr="000E56AB" w:rsidRDefault="000E56AB" w:rsidP="000E56AB">
      <w:pPr>
        <w:spacing w:line="276" w:lineRule="auto"/>
        <w:rPr>
          <w:rFonts w:ascii="Calibri" w:hAnsi="Calibri"/>
        </w:rPr>
      </w:pPr>
    </w:p>
    <w:p w14:paraId="75831A9A" w14:textId="77777777" w:rsidR="000E56AB" w:rsidRPr="000E56AB" w:rsidRDefault="000E56AB" w:rsidP="000E56AB">
      <w:pPr>
        <w:spacing w:line="276" w:lineRule="auto"/>
        <w:rPr>
          <w:rFonts w:ascii="Calibri" w:hAnsi="Calibri"/>
        </w:rPr>
      </w:pPr>
      <w:r w:rsidRPr="000E56AB">
        <w:rPr>
          <w:rFonts w:ascii="Calibri" w:hAnsi="Calibri"/>
        </w:rPr>
        <w:t xml:space="preserve">There are a couple of reasons for a troubled heart. I want us to look at some reasons and then some answers. Before we can get to the answers, we have to talk about the reasons. </w:t>
      </w:r>
    </w:p>
    <w:p w14:paraId="41A085EC" w14:textId="77777777" w:rsidR="000E56AB" w:rsidRPr="000E56AB" w:rsidRDefault="000E56AB" w:rsidP="000E56AB">
      <w:pPr>
        <w:spacing w:line="276" w:lineRule="auto"/>
        <w:rPr>
          <w:rFonts w:ascii="Calibri" w:hAnsi="Calibri"/>
        </w:rPr>
      </w:pPr>
    </w:p>
    <w:p w14:paraId="463E91DD" w14:textId="77777777" w:rsidR="000E56AB" w:rsidRPr="000E56AB" w:rsidRDefault="000E56AB" w:rsidP="000E56AB">
      <w:pPr>
        <w:spacing w:line="276" w:lineRule="auto"/>
        <w:rPr>
          <w:rFonts w:ascii="Calibri" w:hAnsi="Calibri"/>
        </w:rPr>
      </w:pPr>
      <w:r w:rsidRPr="000E56AB">
        <w:rPr>
          <w:rFonts w:ascii="Calibri" w:hAnsi="Calibri"/>
          <w:b/>
          <w:bCs/>
          <w:i/>
          <w:iCs/>
        </w:rPr>
        <w:t xml:space="preserve">Reasons For </w:t>
      </w:r>
      <w:proofErr w:type="gramStart"/>
      <w:r w:rsidRPr="000E56AB">
        <w:rPr>
          <w:rFonts w:ascii="Calibri" w:hAnsi="Calibri"/>
          <w:b/>
          <w:bCs/>
          <w:i/>
          <w:iCs/>
        </w:rPr>
        <w:t>A</w:t>
      </w:r>
      <w:proofErr w:type="gramEnd"/>
      <w:r w:rsidRPr="000E56AB">
        <w:rPr>
          <w:rFonts w:ascii="Calibri" w:hAnsi="Calibri"/>
          <w:b/>
          <w:bCs/>
          <w:i/>
          <w:iCs/>
        </w:rPr>
        <w:t xml:space="preserve"> Troubled Heart…</w:t>
      </w:r>
      <w:r w:rsidRPr="000E56AB">
        <w:rPr>
          <w:rFonts w:ascii="Calibri" w:hAnsi="Calibri"/>
          <w:b/>
          <w:bCs/>
          <w:i/>
          <w:iCs/>
        </w:rPr>
        <w:br/>
      </w:r>
      <w:r w:rsidRPr="000E56AB">
        <w:rPr>
          <w:rFonts w:ascii="Calibri" w:hAnsi="Calibri"/>
          <w:b/>
          <w:bCs/>
        </w:rPr>
        <w:br/>
        <w:t>1. Fear</w:t>
      </w:r>
    </w:p>
    <w:p w14:paraId="696EB109" w14:textId="77777777" w:rsidR="000E56AB" w:rsidRPr="000E56AB" w:rsidRDefault="000E56AB" w:rsidP="000E56AB">
      <w:pPr>
        <w:spacing w:line="276" w:lineRule="auto"/>
        <w:rPr>
          <w:rFonts w:ascii="Calibri" w:hAnsi="Calibri"/>
        </w:rPr>
      </w:pPr>
    </w:p>
    <w:p w14:paraId="568A99BC" w14:textId="77777777" w:rsidR="000E56AB" w:rsidRPr="000E56AB" w:rsidRDefault="000E56AB" w:rsidP="000E56AB">
      <w:pPr>
        <w:spacing w:line="276" w:lineRule="auto"/>
        <w:rPr>
          <w:rFonts w:ascii="Calibri" w:hAnsi="Calibri"/>
        </w:rPr>
      </w:pPr>
      <w:r w:rsidRPr="000E56AB">
        <w:rPr>
          <w:rFonts w:ascii="Calibri" w:hAnsi="Calibri"/>
        </w:rPr>
        <w:t>“My heart is in anguish within me; the terrors of death have fallen on me. Fear and trembling have beset me; horror has overwhelmed me. I said, ‘Oh, that I had the wings of a dove! I would fly away and be at rest’” (Psalm 55:4-6).</w:t>
      </w:r>
    </w:p>
    <w:p w14:paraId="1E38979E" w14:textId="77777777" w:rsidR="000E56AB" w:rsidRPr="000E56AB" w:rsidRDefault="000E56AB" w:rsidP="000E56AB">
      <w:pPr>
        <w:spacing w:line="276" w:lineRule="auto"/>
        <w:rPr>
          <w:rFonts w:ascii="Calibri" w:hAnsi="Calibri"/>
          <w:b/>
          <w:bCs/>
        </w:rPr>
      </w:pPr>
    </w:p>
    <w:p w14:paraId="7C1D4576" w14:textId="77777777" w:rsidR="000E56AB" w:rsidRPr="000E56AB" w:rsidRDefault="000E56AB" w:rsidP="000E56AB">
      <w:pPr>
        <w:spacing w:line="276" w:lineRule="auto"/>
        <w:rPr>
          <w:rFonts w:ascii="Calibri" w:hAnsi="Calibri"/>
        </w:rPr>
      </w:pPr>
      <w:r w:rsidRPr="000E56AB">
        <w:rPr>
          <w:rFonts w:ascii="Calibri" w:hAnsi="Calibri"/>
        </w:rPr>
        <w:t xml:space="preserve">Is fear holding you back? What would you be doing today if you were not stopped by fear? Is fear holding you back? When fear is sitting on the throne of our life, it diverts us away from our purpose. It takes us away from our calling. It distracts us away from the things that God has purposed for us to do. </w:t>
      </w:r>
    </w:p>
    <w:p w14:paraId="09FEC17F" w14:textId="77777777" w:rsidR="000E56AB" w:rsidRPr="000E56AB" w:rsidRDefault="000E56AB" w:rsidP="000E56AB">
      <w:pPr>
        <w:spacing w:line="276" w:lineRule="auto"/>
        <w:rPr>
          <w:rFonts w:ascii="Calibri" w:hAnsi="Calibri"/>
        </w:rPr>
      </w:pPr>
    </w:p>
    <w:p w14:paraId="0D51E1E8" w14:textId="77777777" w:rsidR="000E56AB" w:rsidRPr="000E56AB" w:rsidRDefault="000E56AB" w:rsidP="000E56AB">
      <w:pPr>
        <w:spacing w:line="276" w:lineRule="auto"/>
        <w:rPr>
          <w:rFonts w:ascii="Calibri" w:hAnsi="Calibri"/>
        </w:rPr>
      </w:pPr>
      <w:r w:rsidRPr="000E56AB">
        <w:rPr>
          <w:rFonts w:ascii="Calibri" w:hAnsi="Calibri"/>
        </w:rPr>
        <w:t xml:space="preserve">King David has a mess on his hands, make no mistake about it. His son, Absalom, is trying to take his throne. David is an old man. When he wrote this song, his son, Absalom, has now run him out of the capital city. He's a man that is on the run. One day he is eating caviar and filet mignon in the palace. The next day he's hiding under a rock, eating insects, running for his life. He's experienced the high highs and the low lows. He's had life on a golden platter and he's had life in the pit of despair. All in one person. But fear is capturing his heart. </w:t>
      </w:r>
    </w:p>
    <w:p w14:paraId="195440AC" w14:textId="77777777" w:rsidR="000E56AB" w:rsidRPr="000E56AB" w:rsidRDefault="000E56AB" w:rsidP="000E56AB">
      <w:pPr>
        <w:spacing w:line="276" w:lineRule="auto"/>
        <w:rPr>
          <w:rFonts w:ascii="Calibri" w:hAnsi="Calibri"/>
        </w:rPr>
      </w:pPr>
    </w:p>
    <w:p w14:paraId="5041D396" w14:textId="77777777" w:rsidR="000E56AB" w:rsidRPr="000E56AB" w:rsidRDefault="000E56AB" w:rsidP="000E56AB">
      <w:pPr>
        <w:spacing w:line="276" w:lineRule="auto"/>
        <w:rPr>
          <w:rFonts w:ascii="Calibri" w:hAnsi="Calibri"/>
        </w:rPr>
      </w:pPr>
      <w:r w:rsidRPr="000E56AB">
        <w:rPr>
          <w:rFonts w:ascii="Calibri" w:hAnsi="Calibri"/>
        </w:rPr>
        <w:t xml:space="preserve">I'm so glad that King David described this because it helps us feel like we're not all crazy. It's pretty normal to feel a sense of fear. When we go through those troubles in life, we're going to feel fear. </w:t>
      </w:r>
    </w:p>
    <w:p w14:paraId="085EF7D0" w14:textId="77777777" w:rsidR="000E56AB" w:rsidRPr="000E56AB" w:rsidRDefault="000E56AB" w:rsidP="000E56AB">
      <w:pPr>
        <w:spacing w:line="276" w:lineRule="auto"/>
        <w:rPr>
          <w:rFonts w:ascii="Calibri" w:hAnsi="Calibri"/>
        </w:rPr>
      </w:pPr>
    </w:p>
    <w:p w14:paraId="3E55A3A1" w14:textId="77777777" w:rsidR="000E56AB" w:rsidRPr="000E56AB" w:rsidRDefault="000E56AB" w:rsidP="000E56AB">
      <w:pPr>
        <w:spacing w:line="276" w:lineRule="auto"/>
        <w:rPr>
          <w:rFonts w:ascii="Calibri" w:hAnsi="Calibri"/>
        </w:rPr>
      </w:pPr>
      <w:r w:rsidRPr="000E56AB">
        <w:rPr>
          <w:rFonts w:ascii="Calibri" w:hAnsi="Calibri"/>
        </w:rPr>
        <w:lastRenderedPageBreak/>
        <w:t xml:space="preserve">It was fear that almost kept Joseph from marrying the Virgin Mary. It was fear that almost kept Gideon from becoming a mighty warrior. It was fear that almost kept Jonah out of the city of Nineveh. We could go on and on and on through the pages of Scripture and see how fear has unfolded in so many people's lives. </w:t>
      </w:r>
    </w:p>
    <w:p w14:paraId="767332BF" w14:textId="77777777" w:rsidR="000E56AB" w:rsidRPr="000E56AB" w:rsidRDefault="000E56AB" w:rsidP="000E56AB">
      <w:pPr>
        <w:spacing w:line="276" w:lineRule="auto"/>
        <w:rPr>
          <w:rFonts w:ascii="Calibri" w:hAnsi="Calibri"/>
        </w:rPr>
      </w:pPr>
    </w:p>
    <w:p w14:paraId="3C6ED2BB" w14:textId="77777777" w:rsidR="000E56AB" w:rsidRPr="000E56AB" w:rsidRDefault="000E56AB" w:rsidP="000E56AB">
      <w:pPr>
        <w:spacing w:line="276" w:lineRule="auto"/>
        <w:rPr>
          <w:rFonts w:ascii="Calibri" w:hAnsi="Calibri"/>
        </w:rPr>
      </w:pPr>
      <w:r w:rsidRPr="000E56AB">
        <w:rPr>
          <w:rFonts w:ascii="Calibri" w:hAnsi="Calibri"/>
        </w:rPr>
        <w:t xml:space="preserve">Fear causes us to focus on the problem and not the solution. That’s why we feel that sense of uneasiness. We're looking at the problem. The more we think about the problem, the bigger the problem grows. After we’ve stewed over it and thought about it, the problem is just magnified. The bigger that the problem becomes, the smaller that God becomes in our own mind. But when we see God in His Majesty, in His authority, in His greatness, in His grandeur, in His power, in His vitality, God gets bigger and bigger, our problems get smaller and smaller. </w:t>
      </w:r>
    </w:p>
    <w:p w14:paraId="029727D4" w14:textId="77777777" w:rsidR="000E56AB" w:rsidRPr="000E56AB" w:rsidRDefault="000E56AB" w:rsidP="000E56AB">
      <w:pPr>
        <w:spacing w:line="276" w:lineRule="auto"/>
        <w:rPr>
          <w:rFonts w:ascii="Calibri" w:hAnsi="Calibri"/>
        </w:rPr>
      </w:pPr>
    </w:p>
    <w:p w14:paraId="7BDFA5F6" w14:textId="77777777" w:rsidR="000E56AB" w:rsidRPr="000E56AB" w:rsidRDefault="000E56AB" w:rsidP="000E56AB">
      <w:pPr>
        <w:spacing w:line="276" w:lineRule="auto"/>
        <w:rPr>
          <w:rFonts w:ascii="Calibri" w:hAnsi="Calibri"/>
        </w:rPr>
      </w:pPr>
      <w:r w:rsidRPr="000E56AB">
        <w:rPr>
          <w:rFonts w:ascii="Calibri" w:hAnsi="Calibri"/>
        </w:rPr>
        <w:t xml:space="preserve">One of the greatest things we can do to walk in victory over fear is to remember the size of our God. Remember how big He really is. If you have trouble sleeping at night, if you're restless and distracted, maybe you're just tired of having your joy stolen from you. You don't have any peace. You can relate to exactly what's going on here in King David's life. </w:t>
      </w:r>
    </w:p>
    <w:p w14:paraId="4DEEC62E" w14:textId="77777777" w:rsidR="000E56AB" w:rsidRPr="000E56AB" w:rsidRDefault="000E56AB" w:rsidP="000E56AB">
      <w:pPr>
        <w:spacing w:line="276" w:lineRule="auto"/>
        <w:rPr>
          <w:rFonts w:ascii="Calibri" w:hAnsi="Calibri"/>
        </w:rPr>
      </w:pPr>
    </w:p>
    <w:p w14:paraId="5C35AE32" w14:textId="77777777" w:rsidR="000E56AB" w:rsidRPr="000E56AB" w:rsidRDefault="000E56AB" w:rsidP="000E56AB">
      <w:pPr>
        <w:spacing w:line="276" w:lineRule="auto"/>
        <w:rPr>
          <w:rFonts w:ascii="Calibri" w:hAnsi="Calibri"/>
        </w:rPr>
      </w:pPr>
      <w:r w:rsidRPr="000E56AB">
        <w:rPr>
          <w:rFonts w:ascii="Calibri" w:hAnsi="Calibri"/>
          <w:b/>
          <w:bCs/>
        </w:rPr>
        <w:t>2. Enemies</w:t>
      </w:r>
    </w:p>
    <w:p w14:paraId="1268AC0D" w14:textId="77777777" w:rsidR="000E56AB" w:rsidRPr="000E56AB" w:rsidRDefault="000E56AB" w:rsidP="000E56AB">
      <w:pPr>
        <w:spacing w:line="276" w:lineRule="auto"/>
        <w:rPr>
          <w:rFonts w:ascii="Calibri" w:hAnsi="Calibri"/>
        </w:rPr>
      </w:pPr>
    </w:p>
    <w:p w14:paraId="549D3A2D" w14:textId="77777777" w:rsidR="000E56AB" w:rsidRPr="000E56AB" w:rsidRDefault="000E56AB" w:rsidP="000E56AB">
      <w:pPr>
        <w:spacing w:line="276" w:lineRule="auto"/>
        <w:rPr>
          <w:rFonts w:ascii="Calibri" w:hAnsi="Calibri"/>
        </w:rPr>
      </w:pPr>
      <w:r w:rsidRPr="000E56AB">
        <w:rPr>
          <w:rFonts w:ascii="Calibri" w:hAnsi="Calibri"/>
        </w:rPr>
        <w:t xml:space="preserve">David says, “I have another source of trouble. I don't have just one problem. I have another problem. My other problem is my enemies. I have people that are committed to my demise.” David runs out of the capital city because people are trying to take his life. </w:t>
      </w:r>
    </w:p>
    <w:p w14:paraId="2ECDA6D1" w14:textId="77777777" w:rsidR="000E56AB" w:rsidRPr="000E56AB" w:rsidRDefault="000E56AB" w:rsidP="000E56AB">
      <w:pPr>
        <w:spacing w:line="276" w:lineRule="auto"/>
        <w:rPr>
          <w:rFonts w:ascii="Calibri" w:hAnsi="Calibri"/>
        </w:rPr>
      </w:pPr>
    </w:p>
    <w:p w14:paraId="22856AEE" w14:textId="77777777" w:rsidR="000E56AB" w:rsidRPr="000E56AB" w:rsidRDefault="000E56AB" w:rsidP="000E56AB">
      <w:pPr>
        <w:spacing w:line="276" w:lineRule="auto"/>
        <w:rPr>
          <w:rFonts w:ascii="Calibri" w:hAnsi="Calibri"/>
        </w:rPr>
      </w:pPr>
      <w:r w:rsidRPr="000E56AB">
        <w:rPr>
          <w:rFonts w:ascii="Calibri" w:hAnsi="Calibri"/>
        </w:rPr>
        <w:t>“Lord, confuse the wicked, confound their words, for I see violence and strife in the city. Day and night they prowl about on its walls; malice and abuse are within it. Destructive forces are at work in the city; threats and lies never leave its streets” (Psalm 55:9-11).</w:t>
      </w:r>
    </w:p>
    <w:p w14:paraId="7363FF7B" w14:textId="77777777" w:rsidR="000E56AB" w:rsidRPr="000E56AB" w:rsidRDefault="000E56AB" w:rsidP="000E56AB">
      <w:pPr>
        <w:spacing w:line="276" w:lineRule="auto"/>
        <w:rPr>
          <w:rFonts w:ascii="Calibri" w:hAnsi="Calibri"/>
        </w:rPr>
      </w:pPr>
    </w:p>
    <w:p w14:paraId="5E4CF569" w14:textId="77777777" w:rsidR="000E56AB" w:rsidRPr="000E56AB" w:rsidRDefault="000E56AB" w:rsidP="000E56AB">
      <w:pPr>
        <w:spacing w:line="276" w:lineRule="auto"/>
        <w:rPr>
          <w:rFonts w:ascii="Calibri" w:hAnsi="Calibri"/>
        </w:rPr>
      </w:pPr>
      <w:r w:rsidRPr="000E56AB">
        <w:rPr>
          <w:rFonts w:ascii="Calibri" w:hAnsi="Calibri"/>
        </w:rPr>
        <w:t xml:space="preserve">In other words, this is not a safe place. I have people coming for me. The haters are going to hate. I think Taylor Swift may have been reading Psalm 55 when she wrote that song. Maybe she had her Bible up. “Haters </w:t>
      </w:r>
      <w:proofErr w:type="spellStart"/>
      <w:r w:rsidRPr="000E56AB">
        <w:rPr>
          <w:rFonts w:ascii="Calibri" w:hAnsi="Calibri"/>
        </w:rPr>
        <w:t>gonna</w:t>
      </w:r>
      <w:proofErr w:type="spellEnd"/>
      <w:r w:rsidRPr="000E56AB">
        <w:rPr>
          <w:rFonts w:ascii="Calibri" w:hAnsi="Calibri"/>
        </w:rPr>
        <w:t xml:space="preserve"> hate.” There will always be enemies in your life. </w:t>
      </w:r>
    </w:p>
    <w:p w14:paraId="496FB45B" w14:textId="77777777" w:rsidR="000E56AB" w:rsidRPr="000E56AB" w:rsidRDefault="000E56AB" w:rsidP="000E56AB">
      <w:pPr>
        <w:spacing w:line="276" w:lineRule="auto"/>
        <w:rPr>
          <w:rFonts w:ascii="Calibri" w:hAnsi="Calibri"/>
        </w:rPr>
      </w:pPr>
    </w:p>
    <w:p w14:paraId="5D66E086" w14:textId="77777777" w:rsidR="000E56AB" w:rsidRPr="000E56AB" w:rsidRDefault="000E56AB" w:rsidP="000E56AB">
      <w:pPr>
        <w:spacing w:line="276" w:lineRule="auto"/>
        <w:rPr>
          <w:rFonts w:ascii="Calibri" w:hAnsi="Calibri"/>
        </w:rPr>
      </w:pPr>
      <w:r w:rsidRPr="000E56AB">
        <w:rPr>
          <w:rFonts w:ascii="Calibri" w:hAnsi="Calibri"/>
        </w:rPr>
        <w:t xml:space="preserve">If you stand for the Lord, you're really going to have some enemies. I'm just keeping it real today. It's true. But there will always be people that want to see you fail. If you're wealthy, there will always be people that want to see you bankrupt. If you're successful, there will always be people that want to see you destitute. If you're a coach and your team is winning, there will always be people that want to see you lose. If you're a teacher, there will always be </w:t>
      </w:r>
      <w:r w:rsidRPr="000E56AB">
        <w:rPr>
          <w:rFonts w:ascii="Calibri" w:hAnsi="Calibri"/>
        </w:rPr>
        <w:lastRenderedPageBreak/>
        <w:t>people that want to see your kids make the lowest test scores. That’s true. There are just haters in the world. I'm not trying to be cynical.</w:t>
      </w:r>
    </w:p>
    <w:p w14:paraId="4EC049DF" w14:textId="77777777" w:rsidR="000E56AB" w:rsidRPr="000E56AB" w:rsidRDefault="000E56AB" w:rsidP="000E56AB">
      <w:pPr>
        <w:spacing w:line="276" w:lineRule="auto"/>
        <w:rPr>
          <w:rFonts w:ascii="Calibri" w:hAnsi="Calibri"/>
        </w:rPr>
      </w:pPr>
    </w:p>
    <w:p w14:paraId="41DEDE02" w14:textId="4C630E25" w:rsidR="000E56AB" w:rsidRPr="000E56AB" w:rsidRDefault="000E56AB" w:rsidP="000E56AB">
      <w:pPr>
        <w:spacing w:line="276" w:lineRule="auto"/>
        <w:rPr>
          <w:rFonts w:ascii="Calibri" w:hAnsi="Calibri"/>
        </w:rPr>
      </w:pPr>
      <w:r w:rsidRPr="000E56AB">
        <w:rPr>
          <w:rFonts w:ascii="Calibri" w:hAnsi="Calibri"/>
        </w:rPr>
        <w:t xml:space="preserve">I was coaching my little </w:t>
      </w:r>
      <w:proofErr w:type="gramStart"/>
      <w:r w:rsidRPr="000E56AB">
        <w:rPr>
          <w:rFonts w:ascii="Calibri" w:hAnsi="Calibri"/>
        </w:rPr>
        <w:t>kids</w:t>
      </w:r>
      <w:proofErr w:type="gramEnd"/>
      <w:r w:rsidRPr="000E56AB">
        <w:rPr>
          <w:rFonts w:ascii="Calibri" w:hAnsi="Calibri"/>
        </w:rPr>
        <w:t xml:space="preserve"> basketball team last year – third grade basketball, non-competitive league rec league, no-practice league. It was funny because the season before</w:t>
      </w:r>
      <w:r w:rsidR="00EC683E">
        <w:rPr>
          <w:rFonts w:ascii="Calibri" w:hAnsi="Calibri"/>
        </w:rPr>
        <w:t xml:space="preserve">, </w:t>
      </w:r>
      <w:r w:rsidRPr="000E56AB">
        <w:rPr>
          <w:rFonts w:ascii="Calibri" w:hAnsi="Calibri"/>
        </w:rPr>
        <w:t xml:space="preserve">we finished in the middle of the pack. Everybody thought our team was great and loved us because we lost. Then we started winning. We started winning by 15-20 points a game. Guess what? Demon possession of the other coaches began to take place. It was truly amazing. The haters started to hate. Same team doing the same stuff, just winning. </w:t>
      </w:r>
    </w:p>
    <w:p w14:paraId="1DF7BF15" w14:textId="77777777" w:rsidR="000E56AB" w:rsidRPr="000E56AB" w:rsidRDefault="000E56AB" w:rsidP="000E56AB">
      <w:pPr>
        <w:spacing w:line="276" w:lineRule="auto"/>
        <w:rPr>
          <w:rFonts w:ascii="Calibri" w:hAnsi="Calibri"/>
        </w:rPr>
      </w:pPr>
    </w:p>
    <w:p w14:paraId="446A3FA0" w14:textId="77777777" w:rsidR="000E56AB" w:rsidRPr="000E56AB" w:rsidRDefault="000E56AB" w:rsidP="000E56AB">
      <w:pPr>
        <w:spacing w:line="276" w:lineRule="auto"/>
        <w:rPr>
          <w:rFonts w:ascii="Calibri" w:hAnsi="Calibri"/>
        </w:rPr>
      </w:pPr>
      <w:r w:rsidRPr="000E56AB">
        <w:rPr>
          <w:rFonts w:ascii="Calibri" w:hAnsi="Calibri"/>
        </w:rPr>
        <w:t xml:space="preserve">There will always be people like that. Sometimes we feel that and we're like, “Did I do something wrong?” I think that's a good question. We ought to ask ourselves, “Did I sin? Did I wrong somebody?” That's a good question. Let's be honest. But there are some times when you haven't done anything wrong and people still hate you. That's the truth. </w:t>
      </w:r>
    </w:p>
    <w:p w14:paraId="3B17C367" w14:textId="77777777" w:rsidR="000E56AB" w:rsidRPr="000E56AB" w:rsidRDefault="000E56AB" w:rsidP="000E56AB">
      <w:pPr>
        <w:spacing w:line="276" w:lineRule="auto"/>
        <w:rPr>
          <w:rFonts w:ascii="Calibri" w:hAnsi="Calibri"/>
        </w:rPr>
      </w:pPr>
    </w:p>
    <w:p w14:paraId="19B01DF0" w14:textId="77777777" w:rsidR="000E56AB" w:rsidRPr="000E56AB" w:rsidRDefault="000E56AB" w:rsidP="000E56AB">
      <w:pPr>
        <w:spacing w:line="276" w:lineRule="auto"/>
        <w:rPr>
          <w:rFonts w:ascii="Calibri" w:hAnsi="Calibri"/>
        </w:rPr>
      </w:pPr>
      <w:r w:rsidRPr="000E56AB">
        <w:rPr>
          <w:rFonts w:ascii="Calibri" w:hAnsi="Calibri"/>
          <w:b/>
          <w:bCs/>
        </w:rPr>
        <w:t>3.</w:t>
      </w:r>
      <w:r w:rsidRPr="000E56AB">
        <w:rPr>
          <w:rFonts w:ascii="Calibri" w:hAnsi="Calibri"/>
          <w:b/>
          <w:bCs/>
          <w:u w:val="single"/>
        </w:rPr>
        <w:t> </w:t>
      </w:r>
      <w:r w:rsidRPr="000E56AB">
        <w:rPr>
          <w:rFonts w:ascii="Calibri" w:hAnsi="Calibri"/>
          <w:b/>
          <w:bCs/>
        </w:rPr>
        <w:t>Disloyal Friends </w:t>
      </w:r>
    </w:p>
    <w:p w14:paraId="147939A9" w14:textId="77777777" w:rsidR="000E56AB" w:rsidRPr="000E56AB" w:rsidRDefault="000E56AB" w:rsidP="000E56AB">
      <w:pPr>
        <w:spacing w:line="276" w:lineRule="auto"/>
        <w:rPr>
          <w:rFonts w:ascii="Calibri" w:hAnsi="Calibri"/>
        </w:rPr>
      </w:pPr>
    </w:p>
    <w:p w14:paraId="09A5C816" w14:textId="77777777" w:rsidR="000E56AB" w:rsidRPr="000E56AB" w:rsidRDefault="000E56AB" w:rsidP="000E56AB">
      <w:pPr>
        <w:spacing w:line="276" w:lineRule="auto"/>
        <w:rPr>
          <w:rFonts w:ascii="Calibri" w:hAnsi="Calibri"/>
        </w:rPr>
      </w:pPr>
      <w:r w:rsidRPr="000E56AB">
        <w:rPr>
          <w:rFonts w:ascii="Calibri" w:hAnsi="Calibri"/>
        </w:rPr>
        <w:t xml:space="preserve">David says, “I have a couple of problems. I have fear and anxiety. I have enemies. I have frenemies. I have friends close, loyal associates…I thought they were loyal. They're disloyal associates.” </w:t>
      </w:r>
    </w:p>
    <w:p w14:paraId="37F9B69B" w14:textId="77777777" w:rsidR="000E56AB" w:rsidRPr="000E56AB" w:rsidRDefault="000E56AB" w:rsidP="000E56AB">
      <w:pPr>
        <w:spacing w:line="276" w:lineRule="auto"/>
        <w:rPr>
          <w:rFonts w:ascii="Calibri" w:hAnsi="Calibri"/>
        </w:rPr>
      </w:pPr>
    </w:p>
    <w:p w14:paraId="01DF1E25" w14:textId="36D5225E" w:rsidR="000E56AB" w:rsidRPr="000E56AB" w:rsidRDefault="000E56AB" w:rsidP="000E56AB">
      <w:pPr>
        <w:spacing w:line="276" w:lineRule="auto"/>
        <w:rPr>
          <w:rFonts w:ascii="Calibri" w:hAnsi="Calibri"/>
        </w:rPr>
      </w:pPr>
      <w:r w:rsidRPr="000E56AB">
        <w:rPr>
          <w:rFonts w:ascii="Calibri" w:hAnsi="Calibri"/>
        </w:rPr>
        <w:t>“If an enemy were insulting me, I could endure it; if a foe were rising against me, I could hide.</w:t>
      </w:r>
      <w:r w:rsidR="00EC683E">
        <w:rPr>
          <w:rFonts w:ascii="Calibri" w:hAnsi="Calibri"/>
        </w:rPr>
        <w:t xml:space="preserve"> </w:t>
      </w:r>
      <w:r w:rsidRPr="000E56AB">
        <w:rPr>
          <w:rFonts w:ascii="Calibri" w:hAnsi="Calibri"/>
        </w:rPr>
        <w:t xml:space="preserve">But it is you, a man like </w:t>
      </w:r>
      <w:proofErr w:type="gramStart"/>
      <w:r w:rsidRPr="000E56AB">
        <w:rPr>
          <w:rFonts w:ascii="Calibri" w:hAnsi="Calibri"/>
        </w:rPr>
        <w:t>myself</w:t>
      </w:r>
      <w:proofErr w:type="gramEnd"/>
      <w:r w:rsidRPr="000E56AB">
        <w:rPr>
          <w:rFonts w:ascii="Calibri" w:hAnsi="Calibri"/>
        </w:rPr>
        <w:t>, my companion, my close friend, with whom I once enjoyed sweet fellowship at the house of God, as we walked about among the worshipers” (Psalm 55:12-14).</w:t>
      </w:r>
    </w:p>
    <w:p w14:paraId="67943001" w14:textId="77777777" w:rsidR="000E56AB" w:rsidRPr="000E56AB" w:rsidRDefault="000E56AB" w:rsidP="000E56AB">
      <w:pPr>
        <w:spacing w:line="276" w:lineRule="auto"/>
        <w:rPr>
          <w:rFonts w:ascii="Calibri" w:hAnsi="Calibri"/>
        </w:rPr>
      </w:pPr>
    </w:p>
    <w:p w14:paraId="3B0289E8" w14:textId="2994384E" w:rsidR="000E56AB" w:rsidRPr="000E56AB" w:rsidRDefault="000E56AB" w:rsidP="000E56AB">
      <w:pPr>
        <w:spacing w:line="276" w:lineRule="auto"/>
        <w:rPr>
          <w:rFonts w:ascii="Calibri" w:hAnsi="Calibri"/>
        </w:rPr>
      </w:pPr>
      <w:r w:rsidRPr="000E56AB">
        <w:rPr>
          <w:rFonts w:ascii="Calibri" w:hAnsi="Calibri"/>
        </w:rPr>
        <w:t xml:space="preserve">David's talking about Absalom, but he's talking also about a man named Ahithophel, who was the primary advisor of David as the king. If you go back and you read the pages of 2 Samuel 15-17, you see this loyal, trusted advisor, this man who had worshipped at the temple with David, this man who had prayed with David, this man who had shared intimate conversation – dreams and hopes and aspirations. They were close friends. He now sides with Absalom and empowers Absalom to try to rob his dad of the throne. When you read the text, you see that in 2 Samuel, Ahithophel goes to Absalom, “I know where David is. I'm going to go take him out. Give me 12,000 men. I'm going to surround him. I'm going to slit his throat myself.” Whoa. A close friend. How do you move from “my pal at church” to “I'm going to chop you up into little pieces”? </w:t>
      </w:r>
    </w:p>
    <w:p w14:paraId="6B715734" w14:textId="77777777" w:rsidR="000E56AB" w:rsidRPr="000E56AB" w:rsidRDefault="000E56AB" w:rsidP="000E56AB">
      <w:pPr>
        <w:spacing w:line="276" w:lineRule="auto"/>
        <w:rPr>
          <w:rFonts w:ascii="Calibri" w:hAnsi="Calibri"/>
        </w:rPr>
      </w:pPr>
    </w:p>
    <w:p w14:paraId="762B627E" w14:textId="77777777" w:rsidR="000E56AB" w:rsidRPr="000E56AB" w:rsidRDefault="000E56AB" w:rsidP="000E56AB">
      <w:pPr>
        <w:spacing w:line="276" w:lineRule="auto"/>
        <w:rPr>
          <w:rFonts w:ascii="Calibri" w:hAnsi="Calibri"/>
        </w:rPr>
      </w:pPr>
      <w:r w:rsidRPr="000E56AB">
        <w:rPr>
          <w:rFonts w:ascii="Calibri" w:hAnsi="Calibri"/>
        </w:rPr>
        <w:lastRenderedPageBreak/>
        <w:t xml:space="preserve">This breaks the heart of David. He's not only lost his son, but he's lost his close confidant. He says, “We stood at the house of worship together and you stabbed me in the back.” </w:t>
      </w:r>
    </w:p>
    <w:p w14:paraId="796E7EAC" w14:textId="77777777" w:rsidR="000E56AB" w:rsidRPr="000E56AB" w:rsidRDefault="000E56AB" w:rsidP="000E56AB">
      <w:pPr>
        <w:spacing w:line="276" w:lineRule="auto"/>
        <w:rPr>
          <w:rFonts w:ascii="Calibri" w:hAnsi="Calibri"/>
        </w:rPr>
      </w:pPr>
    </w:p>
    <w:p w14:paraId="1EFE72EA" w14:textId="7344770B" w:rsidR="000E56AB" w:rsidRPr="000E56AB" w:rsidRDefault="000E56AB" w:rsidP="000E56AB">
      <w:pPr>
        <w:spacing w:line="276" w:lineRule="auto"/>
        <w:rPr>
          <w:rFonts w:ascii="Calibri" w:hAnsi="Calibri"/>
        </w:rPr>
      </w:pPr>
      <w:r w:rsidRPr="000E56AB">
        <w:rPr>
          <w:rFonts w:ascii="Calibri" w:hAnsi="Calibri"/>
        </w:rPr>
        <w:t>Maybe you've been stabbed by a frenemy. It was that person you shared intimate details with and you expressed your confidence in that person. But all of a sudden, they took what you had shared in confidence and began to share it with everybody else. Maybe it was the person who</w:t>
      </w:r>
      <w:r w:rsidR="00525C70">
        <w:rPr>
          <w:rFonts w:ascii="Calibri" w:hAnsi="Calibri"/>
        </w:rPr>
        <w:t xml:space="preserve"> </w:t>
      </w:r>
      <w:r w:rsidRPr="000E56AB">
        <w:rPr>
          <w:rFonts w:ascii="Calibri" w:hAnsi="Calibri"/>
        </w:rPr>
        <w:t>you called in a time of need and you really shared your heart with them, but they quit taking your calls when they heard about the problems that you had. Have you ever been stabbed in the back by somebody? Maybe it was a spouse</w:t>
      </w:r>
      <w:r w:rsidR="00525C70">
        <w:rPr>
          <w:rFonts w:ascii="Calibri" w:hAnsi="Calibri"/>
        </w:rPr>
        <w:t>,</w:t>
      </w:r>
      <w:r w:rsidRPr="000E56AB">
        <w:rPr>
          <w:rFonts w:ascii="Calibri" w:hAnsi="Calibri"/>
        </w:rPr>
        <w:t xml:space="preserve"> a family member, or maybe just a close, intimate friend. </w:t>
      </w:r>
    </w:p>
    <w:p w14:paraId="228B3A2D" w14:textId="77777777" w:rsidR="000E56AB" w:rsidRPr="000E56AB" w:rsidRDefault="000E56AB" w:rsidP="000E56AB">
      <w:pPr>
        <w:spacing w:line="276" w:lineRule="auto"/>
        <w:rPr>
          <w:rFonts w:ascii="Calibri" w:hAnsi="Calibri"/>
        </w:rPr>
      </w:pPr>
    </w:p>
    <w:p w14:paraId="5243888B" w14:textId="77777777" w:rsidR="000E56AB" w:rsidRPr="000E56AB" w:rsidRDefault="000E56AB" w:rsidP="000E56AB">
      <w:pPr>
        <w:spacing w:line="276" w:lineRule="auto"/>
        <w:rPr>
          <w:rFonts w:ascii="Calibri" w:hAnsi="Calibri"/>
        </w:rPr>
      </w:pPr>
      <w:r w:rsidRPr="000E56AB">
        <w:rPr>
          <w:rFonts w:ascii="Calibri" w:hAnsi="Calibri"/>
        </w:rPr>
        <w:t xml:space="preserve">If you've ever been there, you know what David is talking about when he says, “I could have endured it if it had been an enemy insulting me. If a foe were rising against me, I would hide. But that's not the case.” The greatest pain in our life comes from the people who are the closest to us many times. </w:t>
      </w:r>
    </w:p>
    <w:p w14:paraId="03DA1F2E" w14:textId="77777777" w:rsidR="000E56AB" w:rsidRPr="000E56AB" w:rsidRDefault="000E56AB" w:rsidP="000E56AB">
      <w:pPr>
        <w:spacing w:line="276" w:lineRule="auto"/>
        <w:rPr>
          <w:rFonts w:ascii="Calibri" w:hAnsi="Calibri"/>
        </w:rPr>
      </w:pPr>
    </w:p>
    <w:p w14:paraId="61EAE3A7" w14:textId="77777777" w:rsidR="000E56AB" w:rsidRPr="000E56AB" w:rsidRDefault="000E56AB" w:rsidP="000E56AB">
      <w:pPr>
        <w:spacing w:line="276" w:lineRule="auto"/>
        <w:rPr>
          <w:rFonts w:ascii="Calibri" w:hAnsi="Calibri"/>
        </w:rPr>
      </w:pPr>
      <w:r w:rsidRPr="000E56AB">
        <w:rPr>
          <w:rFonts w:ascii="Calibri" w:hAnsi="Calibri"/>
        </w:rPr>
        <w:t xml:space="preserve">David has fear. He has frenemies. He has enemies. All of this is crashing down on him. What does he decide to do? He says, “I wish I could just fly away. I wish I could just make like a little bird and I could just tweet, tweet, tweet my way out of here.” </w:t>
      </w:r>
    </w:p>
    <w:p w14:paraId="0B2C6380" w14:textId="77777777" w:rsidR="000E56AB" w:rsidRPr="000E56AB" w:rsidRDefault="000E56AB" w:rsidP="000E56AB">
      <w:pPr>
        <w:spacing w:line="276" w:lineRule="auto"/>
        <w:rPr>
          <w:rFonts w:ascii="Calibri" w:hAnsi="Calibri"/>
        </w:rPr>
      </w:pPr>
    </w:p>
    <w:p w14:paraId="40F1D335" w14:textId="77777777" w:rsidR="000E56AB" w:rsidRPr="000E56AB" w:rsidRDefault="000E56AB" w:rsidP="000E56AB">
      <w:pPr>
        <w:spacing w:line="276" w:lineRule="auto"/>
        <w:rPr>
          <w:rFonts w:ascii="Calibri" w:hAnsi="Calibri"/>
        </w:rPr>
      </w:pPr>
      <w:r w:rsidRPr="000E56AB">
        <w:rPr>
          <w:rFonts w:ascii="Calibri" w:hAnsi="Calibri"/>
        </w:rPr>
        <w:t>Have you ever wanted to leave the problems that you had? Have you ever felt so overwhelmed? You thought, “I have to get out of here. I can't stay anymore. I wish I could run.” David is saying, “I will abdicate the throne of Israel to get out here. I am so overwhelmed. I am so heartbroken. I'm so disappointed. I'm so hurt. I don't even know where to go and what to do. I'd love to get out of here.”</w:t>
      </w:r>
    </w:p>
    <w:p w14:paraId="18406A74" w14:textId="77777777" w:rsidR="000E56AB" w:rsidRPr="000E56AB" w:rsidRDefault="000E56AB" w:rsidP="000E56AB">
      <w:pPr>
        <w:spacing w:line="276" w:lineRule="auto"/>
        <w:rPr>
          <w:rFonts w:ascii="Calibri" w:hAnsi="Calibri"/>
        </w:rPr>
      </w:pPr>
    </w:p>
    <w:p w14:paraId="7A40A194" w14:textId="77777777" w:rsidR="000E56AB" w:rsidRPr="000E56AB" w:rsidRDefault="000E56AB" w:rsidP="000E56AB">
      <w:pPr>
        <w:spacing w:line="276" w:lineRule="auto"/>
        <w:rPr>
          <w:rFonts w:ascii="Calibri" w:hAnsi="Calibri"/>
        </w:rPr>
      </w:pPr>
      <w:r w:rsidRPr="000E56AB">
        <w:rPr>
          <w:rFonts w:ascii="Calibri" w:hAnsi="Calibri"/>
        </w:rPr>
        <w:t xml:space="preserve">Lenny Kravitz has a great song called “Fly Away.” He may have been inspired also by Psalm 55. He said: </w:t>
      </w:r>
    </w:p>
    <w:p w14:paraId="1C83A8DF" w14:textId="77777777" w:rsidR="000E56AB" w:rsidRPr="000E56AB" w:rsidRDefault="000E56AB" w:rsidP="000E56AB">
      <w:pPr>
        <w:spacing w:line="276" w:lineRule="auto"/>
        <w:rPr>
          <w:rFonts w:ascii="Calibri" w:hAnsi="Calibri"/>
        </w:rPr>
      </w:pPr>
      <w:r w:rsidRPr="000E56AB">
        <w:rPr>
          <w:rFonts w:ascii="Calibri" w:hAnsi="Calibri"/>
        </w:rPr>
        <w:t xml:space="preserve">“I wish that I could fly </w:t>
      </w:r>
    </w:p>
    <w:p w14:paraId="01F24177" w14:textId="77777777" w:rsidR="000E56AB" w:rsidRPr="000E56AB" w:rsidRDefault="000E56AB" w:rsidP="000E56AB">
      <w:pPr>
        <w:spacing w:line="276" w:lineRule="auto"/>
        <w:rPr>
          <w:rFonts w:ascii="Calibri" w:hAnsi="Calibri"/>
        </w:rPr>
      </w:pPr>
      <w:r w:rsidRPr="000E56AB">
        <w:rPr>
          <w:rFonts w:ascii="Calibri" w:hAnsi="Calibri"/>
        </w:rPr>
        <w:t xml:space="preserve">Into the sky </w:t>
      </w:r>
    </w:p>
    <w:p w14:paraId="45C62C86" w14:textId="77777777" w:rsidR="000E56AB" w:rsidRPr="000E56AB" w:rsidRDefault="000E56AB" w:rsidP="000E56AB">
      <w:pPr>
        <w:spacing w:line="276" w:lineRule="auto"/>
        <w:rPr>
          <w:rFonts w:ascii="Calibri" w:hAnsi="Calibri"/>
        </w:rPr>
      </w:pPr>
      <w:r w:rsidRPr="000E56AB">
        <w:rPr>
          <w:rFonts w:ascii="Calibri" w:hAnsi="Calibri"/>
        </w:rPr>
        <w:t>So very high</w:t>
      </w:r>
    </w:p>
    <w:p w14:paraId="5EA6F6A8" w14:textId="77777777" w:rsidR="000E56AB" w:rsidRPr="000E56AB" w:rsidRDefault="000E56AB" w:rsidP="000E56AB">
      <w:pPr>
        <w:spacing w:line="276" w:lineRule="auto"/>
        <w:rPr>
          <w:rFonts w:ascii="Calibri" w:hAnsi="Calibri"/>
        </w:rPr>
      </w:pPr>
      <w:r w:rsidRPr="000E56AB">
        <w:rPr>
          <w:rFonts w:ascii="Calibri" w:hAnsi="Calibri"/>
        </w:rPr>
        <w:t>Just like a dragon fly</w:t>
      </w:r>
    </w:p>
    <w:p w14:paraId="4651840A" w14:textId="77777777" w:rsidR="000E56AB" w:rsidRPr="000E56AB" w:rsidRDefault="000E56AB" w:rsidP="000E56AB">
      <w:pPr>
        <w:spacing w:line="276" w:lineRule="auto"/>
        <w:rPr>
          <w:rFonts w:ascii="Calibri" w:hAnsi="Calibri"/>
        </w:rPr>
      </w:pPr>
      <w:r w:rsidRPr="000E56AB">
        <w:rPr>
          <w:rFonts w:ascii="Calibri" w:hAnsi="Calibri"/>
        </w:rPr>
        <w:t>Oh, I want to get away</w:t>
      </w:r>
    </w:p>
    <w:p w14:paraId="40435AE2" w14:textId="77777777" w:rsidR="000E56AB" w:rsidRPr="000E56AB" w:rsidRDefault="000E56AB" w:rsidP="000E56AB">
      <w:pPr>
        <w:spacing w:line="276" w:lineRule="auto"/>
        <w:rPr>
          <w:rFonts w:ascii="Calibri" w:hAnsi="Calibri"/>
        </w:rPr>
      </w:pPr>
      <w:r w:rsidRPr="000E56AB">
        <w:rPr>
          <w:rFonts w:ascii="Calibri" w:hAnsi="Calibri"/>
        </w:rPr>
        <w:t>I want to fly away</w:t>
      </w:r>
    </w:p>
    <w:p w14:paraId="7302757A" w14:textId="77777777" w:rsidR="000E56AB" w:rsidRPr="000E56AB" w:rsidRDefault="000E56AB" w:rsidP="000E56AB">
      <w:pPr>
        <w:spacing w:line="276" w:lineRule="auto"/>
        <w:rPr>
          <w:rFonts w:ascii="Calibri" w:hAnsi="Calibri"/>
        </w:rPr>
      </w:pPr>
      <w:r w:rsidRPr="000E56AB">
        <w:rPr>
          <w:rFonts w:ascii="Calibri" w:hAnsi="Calibri"/>
        </w:rPr>
        <w:t xml:space="preserve">Yeah, yeah, yeah.” </w:t>
      </w:r>
    </w:p>
    <w:p w14:paraId="4061C04F" w14:textId="77777777" w:rsidR="000E56AB" w:rsidRPr="000E56AB" w:rsidRDefault="000E56AB" w:rsidP="000E56AB">
      <w:pPr>
        <w:spacing w:line="276" w:lineRule="auto"/>
        <w:rPr>
          <w:rFonts w:ascii="Calibri" w:hAnsi="Calibri"/>
        </w:rPr>
      </w:pPr>
    </w:p>
    <w:p w14:paraId="011B5B43" w14:textId="77777777" w:rsidR="000E56AB" w:rsidRPr="000E56AB" w:rsidRDefault="000E56AB" w:rsidP="000E56AB">
      <w:pPr>
        <w:spacing w:line="276" w:lineRule="auto"/>
        <w:rPr>
          <w:rFonts w:ascii="Calibri" w:hAnsi="Calibri"/>
        </w:rPr>
      </w:pPr>
      <w:r w:rsidRPr="000E56AB">
        <w:rPr>
          <w:rFonts w:ascii="Calibri" w:hAnsi="Calibri"/>
        </w:rPr>
        <w:t>That's King David. “I have to get out of here.”</w:t>
      </w:r>
    </w:p>
    <w:p w14:paraId="1188D489" w14:textId="77777777" w:rsidR="000E56AB" w:rsidRPr="000E56AB" w:rsidRDefault="000E56AB" w:rsidP="000E56AB">
      <w:pPr>
        <w:spacing w:line="276" w:lineRule="auto"/>
        <w:rPr>
          <w:rFonts w:ascii="Calibri" w:hAnsi="Calibri"/>
        </w:rPr>
      </w:pPr>
    </w:p>
    <w:p w14:paraId="494E5247" w14:textId="710BFA41" w:rsidR="000E56AB" w:rsidRPr="000E56AB" w:rsidRDefault="000E56AB" w:rsidP="000E56AB">
      <w:pPr>
        <w:spacing w:line="276" w:lineRule="auto"/>
        <w:rPr>
          <w:rFonts w:ascii="Calibri" w:hAnsi="Calibri"/>
        </w:rPr>
      </w:pPr>
      <w:r w:rsidRPr="000E56AB">
        <w:rPr>
          <w:rFonts w:ascii="Calibri" w:hAnsi="Calibri"/>
        </w:rPr>
        <w:t>People will do anything to escape problems. People will leave marriages. People will get on drugs. I believe one of the greatest reasons for addictions is people have pain they don’t know how to deal with. They think that the only option, the only way to handle this amount of fear, or this injury, or this hurt</w:t>
      </w:r>
      <w:r w:rsidR="00525C70">
        <w:rPr>
          <w:rFonts w:ascii="Calibri" w:hAnsi="Calibri"/>
        </w:rPr>
        <w:t>,</w:t>
      </w:r>
      <w:r w:rsidRPr="000E56AB">
        <w:rPr>
          <w:rFonts w:ascii="Calibri" w:hAnsi="Calibri"/>
        </w:rPr>
        <w:t xml:space="preserve"> or this pain is “I have to take these drugs,” or “I have to go drink all the time,” or “I have to escape; I have to find my way out of here.” I know people who</w:t>
      </w:r>
      <w:r w:rsidR="00525C70">
        <w:rPr>
          <w:rFonts w:ascii="Calibri" w:hAnsi="Calibri"/>
        </w:rPr>
        <w:t xml:space="preserve"> </w:t>
      </w:r>
      <w:r w:rsidRPr="000E56AB">
        <w:rPr>
          <w:rFonts w:ascii="Calibri" w:hAnsi="Calibri"/>
        </w:rPr>
        <w:t xml:space="preserve">have almost killed themselves trying to escape from the pain that they didn't know how to deal with. “I want to fly away.” </w:t>
      </w:r>
    </w:p>
    <w:p w14:paraId="5CB75036" w14:textId="77777777" w:rsidR="000E56AB" w:rsidRPr="000E56AB" w:rsidRDefault="000E56AB" w:rsidP="000E56AB">
      <w:pPr>
        <w:spacing w:line="276" w:lineRule="auto"/>
        <w:rPr>
          <w:rFonts w:ascii="Calibri" w:hAnsi="Calibri"/>
        </w:rPr>
      </w:pPr>
    </w:p>
    <w:p w14:paraId="7F8D04AD" w14:textId="77777777" w:rsidR="000E56AB" w:rsidRPr="000E56AB" w:rsidRDefault="000E56AB" w:rsidP="000E56AB">
      <w:pPr>
        <w:spacing w:line="276" w:lineRule="auto"/>
        <w:rPr>
          <w:rFonts w:ascii="Calibri" w:hAnsi="Calibri"/>
        </w:rPr>
      </w:pPr>
      <w:r w:rsidRPr="000E56AB">
        <w:rPr>
          <w:rFonts w:ascii="Calibri" w:hAnsi="Calibri"/>
        </w:rPr>
        <w:t xml:space="preserve">David doesn't do that. Thank God, he doesn't do it. We shouldn't run from something. We should run to someone. In the latter part of this psalm, David begins to talk about hope and answers to his pain. He's very transparent about the adversity that he feels, but he prescribes to us some great things to help a troubled heart. </w:t>
      </w:r>
    </w:p>
    <w:p w14:paraId="5FF9519D" w14:textId="77777777" w:rsidR="000E56AB" w:rsidRPr="000E56AB" w:rsidRDefault="000E56AB" w:rsidP="000E56AB">
      <w:pPr>
        <w:spacing w:line="276" w:lineRule="auto"/>
        <w:rPr>
          <w:rFonts w:ascii="Calibri" w:hAnsi="Calibri"/>
        </w:rPr>
      </w:pPr>
    </w:p>
    <w:p w14:paraId="7ABCDC1B" w14:textId="77777777" w:rsidR="000E56AB" w:rsidRPr="000E56AB" w:rsidRDefault="000E56AB" w:rsidP="000E56AB">
      <w:pPr>
        <w:spacing w:line="276" w:lineRule="auto"/>
        <w:rPr>
          <w:rFonts w:ascii="Calibri" w:hAnsi="Calibri"/>
        </w:rPr>
      </w:pPr>
      <w:r w:rsidRPr="000E56AB">
        <w:rPr>
          <w:rFonts w:ascii="Calibri" w:hAnsi="Calibri"/>
          <w:b/>
          <w:bCs/>
          <w:i/>
          <w:iCs/>
        </w:rPr>
        <w:t xml:space="preserve">Answers To </w:t>
      </w:r>
      <w:proofErr w:type="gramStart"/>
      <w:r w:rsidRPr="000E56AB">
        <w:rPr>
          <w:rFonts w:ascii="Calibri" w:hAnsi="Calibri"/>
          <w:b/>
          <w:bCs/>
          <w:i/>
          <w:iCs/>
        </w:rPr>
        <w:t>A</w:t>
      </w:r>
      <w:proofErr w:type="gramEnd"/>
      <w:r w:rsidRPr="000E56AB">
        <w:rPr>
          <w:rFonts w:ascii="Calibri" w:hAnsi="Calibri"/>
          <w:b/>
          <w:bCs/>
          <w:i/>
          <w:iCs/>
        </w:rPr>
        <w:t xml:space="preserve"> Troubled Heart…</w:t>
      </w:r>
      <w:r w:rsidRPr="000E56AB">
        <w:rPr>
          <w:rFonts w:ascii="Calibri" w:hAnsi="Calibri"/>
          <w:b/>
          <w:bCs/>
          <w:i/>
          <w:iCs/>
        </w:rPr>
        <w:br/>
      </w:r>
      <w:r w:rsidRPr="000E56AB">
        <w:rPr>
          <w:rFonts w:ascii="Calibri" w:hAnsi="Calibri"/>
          <w:b/>
          <w:bCs/>
        </w:rPr>
        <w:br/>
        <w:t>1. Talking</w:t>
      </w:r>
    </w:p>
    <w:p w14:paraId="3A55037A" w14:textId="77777777" w:rsidR="000E56AB" w:rsidRPr="000E56AB" w:rsidRDefault="000E56AB" w:rsidP="000E56AB">
      <w:pPr>
        <w:spacing w:line="276" w:lineRule="auto"/>
        <w:rPr>
          <w:rFonts w:ascii="Calibri" w:hAnsi="Calibri"/>
        </w:rPr>
      </w:pPr>
    </w:p>
    <w:p w14:paraId="6A7328F9" w14:textId="77777777" w:rsidR="000E56AB" w:rsidRPr="000E56AB" w:rsidRDefault="000E56AB" w:rsidP="000E56AB">
      <w:pPr>
        <w:spacing w:line="276" w:lineRule="auto"/>
        <w:rPr>
          <w:rFonts w:ascii="Calibri" w:hAnsi="Calibri"/>
        </w:rPr>
      </w:pPr>
      <w:r w:rsidRPr="000E56AB">
        <w:rPr>
          <w:rFonts w:ascii="Calibri" w:hAnsi="Calibri"/>
        </w:rPr>
        <w:t>Talking to God. It’s prayer.</w:t>
      </w:r>
    </w:p>
    <w:p w14:paraId="5EF7C780" w14:textId="77777777" w:rsidR="000E56AB" w:rsidRPr="000E56AB" w:rsidRDefault="000E56AB" w:rsidP="000E56AB">
      <w:pPr>
        <w:spacing w:line="276" w:lineRule="auto"/>
        <w:rPr>
          <w:rFonts w:ascii="Calibri" w:hAnsi="Calibri"/>
        </w:rPr>
      </w:pPr>
    </w:p>
    <w:p w14:paraId="62AD5AAE" w14:textId="77777777" w:rsidR="000E56AB" w:rsidRPr="000E56AB" w:rsidRDefault="000E56AB" w:rsidP="000E56AB">
      <w:pPr>
        <w:spacing w:line="276" w:lineRule="auto"/>
        <w:rPr>
          <w:rFonts w:ascii="Calibri" w:hAnsi="Calibri"/>
        </w:rPr>
      </w:pPr>
      <w:r w:rsidRPr="000E56AB">
        <w:rPr>
          <w:rFonts w:ascii="Calibri" w:hAnsi="Calibri"/>
        </w:rPr>
        <w:t>“But I call to God, and the LORD saves me.  Evening, morning and noon I cry out in distress, and he hears my voice” (Psalm 55:16-17).</w:t>
      </w:r>
    </w:p>
    <w:p w14:paraId="2F7CB59B" w14:textId="77777777" w:rsidR="000E56AB" w:rsidRPr="000E56AB" w:rsidRDefault="000E56AB" w:rsidP="000E56AB">
      <w:pPr>
        <w:spacing w:line="276" w:lineRule="auto"/>
        <w:rPr>
          <w:rFonts w:ascii="Calibri" w:hAnsi="Calibri"/>
        </w:rPr>
      </w:pPr>
    </w:p>
    <w:p w14:paraId="5E4FC077" w14:textId="12A44147" w:rsidR="000E56AB" w:rsidRPr="000E56AB" w:rsidRDefault="000E56AB" w:rsidP="000E56AB">
      <w:pPr>
        <w:spacing w:line="276" w:lineRule="auto"/>
        <w:rPr>
          <w:rFonts w:ascii="Calibri" w:hAnsi="Calibri"/>
        </w:rPr>
      </w:pPr>
      <w:r w:rsidRPr="000E56AB">
        <w:rPr>
          <w:rFonts w:ascii="Calibri" w:hAnsi="Calibri"/>
        </w:rPr>
        <w:t xml:space="preserve">David says, “I can't just pray once a day.” I don't think he's talking about praying three times a day. I think he's talking about talking to God all day long. Have you ever been to that point in your life? That's all you </w:t>
      </w:r>
      <w:r w:rsidR="00330DC9">
        <w:rPr>
          <w:rFonts w:ascii="Calibri" w:hAnsi="Calibri"/>
        </w:rPr>
        <w:t>have</w:t>
      </w:r>
      <w:r w:rsidRPr="000E56AB">
        <w:rPr>
          <w:rFonts w:ascii="Calibri" w:hAnsi="Calibri"/>
        </w:rPr>
        <w:t xml:space="preserve">. I'm talking to God when I wake up in the morning. I'm talking to God when I'm getting dressed. I'm talking to God when I'm driving to the office. I'm talking to God at lunch. I'm talking to God in the middle of the afternoon. I'm talking to God before I go to sleep. Just constant talking to God. Never stop talking to God. When you start to talk to God, it begins to liberate your mind, your heart, and your confidence. You’re reminded of who God is. </w:t>
      </w:r>
    </w:p>
    <w:p w14:paraId="3497882C" w14:textId="77777777" w:rsidR="000E56AB" w:rsidRPr="000E56AB" w:rsidRDefault="000E56AB" w:rsidP="000E56AB">
      <w:pPr>
        <w:spacing w:line="276" w:lineRule="auto"/>
        <w:rPr>
          <w:rFonts w:ascii="Calibri" w:hAnsi="Calibri"/>
        </w:rPr>
      </w:pPr>
    </w:p>
    <w:p w14:paraId="344FCBE3" w14:textId="77777777" w:rsidR="000E56AB" w:rsidRPr="000E56AB" w:rsidRDefault="000E56AB" w:rsidP="000E56AB">
      <w:pPr>
        <w:spacing w:line="276" w:lineRule="auto"/>
        <w:rPr>
          <w:rFonts w:ascii="Calibri" w:hAnsi="Calibri"/>
        </w:rPr>
      </w:pPr>
      <w:r w:rsidRPr="000E56AB">
        <w:rPr>
          <w:rFonts w:ascii="Calibri" w:hAnsi="Calibri"/>
        </w:rPr>
        <w:t>“But I call to God, and the LORD saves me. Evening, morning and noon I cry out in distress, and he hears my voice (Psalm 55:16-17).</w:t>
      </w:r>
    </w:p>
    <w:p w14:paraId="744D9D60" w14:textId="77777777" w:rsidR="000E56AB" w:rsidRPr="000E56AB" w:rsidRDefault="000E56AB" w:rsidP="000E56AB">
      <w:pPr>
        <w:spacing w:line="276" w:lineRule="auto"/>
        <w:rPr>
          <w:rFonts w:ascii="Calibri" w:hAnsi="Calibri"/>
        </w:rPr>
      </w:pPr>
    </w:p>
    <w:p w14:paraId="609B6AE0" w14:textId="77777777" w:rsidR="000E56AB" w:rsidRPr="000E56AB" w:rsidRDefault="000E56AB" w:rsidP="000E56AB">
      <w:pPr>
        <w:spacing w:line="276" w:lineRule="auto"/>
        <w:rPr>
          <w:rFonts w:ascii="Calibri" w:hAnsi="Calibri"/>
        </w:rPr>
      </w:pPr>
      <w:r w:rsidRPr="000E56AB">
        <w:rPr>
          <w:rFonts w:ascii="Calibri" w:hAnsi="Calibri"/>
        </w:rPr>
        <w:t xml:space="preserve">When you cry out to God, God hears the prayer that is being prayed. God listens to everything that you are saying. You're not just throwing words in the wind. There's a Creator of the heavens and the earth. His name is the Lord and He hears your cry. </w:t>
      </w:r>
    </w:p>
    <w:p w14:paraId="45600F15" w14:textId="77777777" w:rsidR="000E56AB" w:rsidRPr="000E56AB" w:rsidRDefault="000E56AB" w:rsidP="000E56AB">
      <w:pPr>
        <w:spacing w:line="276" w:lineRule="auto"/>
        <w:rPr>
          <w:rFonts w:ascii="Calibri" w:hAnsi="Calibri"/>
        </w:rPr>
      </w:pPr>
    </w:p>
    <w:p w14:paraId="112F6E33" w14:textId="77777777" w:rsidR="000E56AB" w:rsidRPr="000E56AB" w:rsidRDefault="000E56AB" w:rsidP="000E56AB">
      <w:pPr>
        <w:spacing w:line="276" w:lineRule="auto"/>
        <w:rPr>
          <w:rFonts w:ascii="Calibri" w:hAnsi="Calibri"/>
        </w:rPr>
      </w:pPr>
      <w:r w:rsidRPr="000E56AB">
        <w:rPr>
          <w:rFonts w:ascii="Calibri" w:hAnsi="Calibri"/>
        </w:rPr>
        <w:t xml:space="preserve">The reason a lot of people become cynical and skeptical is because they have all this baggage in their heart and it never goes anywhere. It just stays. That's why people become cynical. That’s why people become jaded. I get around some old men sometimes, I'm like, “You are an ornery old man.” You just get that stuff in your heart and if it's not dealt with, it just ferments and becomes nasty. </w:t>
      </w:r>
    </w:p>
    <w:p w14:paraId="63A35EA3" w14:textId="77777777" w:rsidR="000E56AB" w:rsidRPr="000E56AB" w:rsidRDefault="000E56AB" w:rsidP="000E56AB">
      <w:pPr>
        <w:spacing w:line="276" w:lineRule="auto"/>
        <w:rPr>
          <w:rFonts w:ascii="Calibri" w:hAnsi="Calibri"/>
        </w:rPr>
      </w:pPr>
    </w:p>
    <w:p w14:paraId="0D727154" w14:textId="77777777" w:rsidR="000E56AB" w:rsidRPr="000E56AB" w:rsidRDefault="000E56AB" w:rsidP="000E56AB">
      <w:pPr>
        <w:spacing w:line="276" w:lineRule="auto"/>
        <w:rPr>
          <w:rFonts w:ascii="Calibri" w:hAnsi="Calibri"/>
        </w:rPr>
      </w:pPr>
      <w:r w:rsidRPr="000E56AB">
        <w:rPr>
          <w:rFonts w:ascii="Calibri" w:hAnsi="Calibri"/>
        </w:rPr>
        <w:t xml:space="preserve">How do we </w:t>
      </w:r>
      <w:proofErr w:type="spellStart"/>
      <w:r w:rsidRPr="000E56AB">
        <w:rPr>
          <w:rFonts w:ascii="Calibri" w:hAnsi="Calibri"/>
        </w:rPr>
        <w:t>rid</w:t>
      </w:r>
      <w:proofErr w:type="spellEnd"/>
      <w:r w:rsidRPr="000E56AB">
        <w:rPr>
          <w:rFonts w:ascii="Calibri" w:hAnsi="Calibri"/>
        </w:rPr>
        <w:t xml:space="preserve"> our heart of that? We have to talk to God. </w:t>
      </w:r>
    </w:p>
    <w:p w14:paraId="7A725C62" w14:textId="77777777" w:rsidR="000E56AB" w:rsidRPr="000E56AB" w:rsidRDefault="000E56AB" w:rsidP="000E56AB">
      <w:pPr>
        <w:spacing w:line="276" w:lineRule="auto"/>
        <w:rPr>
          <w:rFonts w:ascii="Calibri" w:hAnsi="Calibri"/>
        </w:rPr>
      </w:pPr>
    </w:p>
    <w:p w14:paraId="104F16A3" w14:textId="77777777" w:rsidR="000E56AB" w:rsidRPr="000E56AB" w:rsidRDefault="000E56AB" w:rsidP="000E56AB">
      <w:pPr>
        <w:spacing w:line="276" w:lineRule="auto"/>
        <w:rPr>
          <w:rFonts w:ascii="Calibri" w:hAnsi="Calibri"/>
        </w:rPr>
      </w:pPr>
      <w:r w:rsidRPr="000E56AB">
        <w:rPr>
          <w:rFonts w:ascii="Calibri" w:hAnsi="Calibri"/>
        </w:rPr>
        <w:t xml:space="preserve">You can come through the greatest adversity in life and have a great spirit. All hell can break loose in your life, you can be stabbed in the back over and over and not be jaded and angry and bitter and hostile. You can choose to hang on to that stuff and you can continue down the path of destruction. </w:t>
      </w:r>
    </w:p>
    <w:p w14:paraId="45242895" w14:textId="77777777" w:rsidR="000E56AB" w:rsidRPr="000E56AB" w:rsidRDefault="000E56AB" w:rsidP="000E56AB">
      <w:pPr>
        <w:spacing w:line="276" w:lineRule="auto"/>
        <w:rPr>
          <w:rFonts w:ascii="Calibri" w:hAnsi="Calibri"/>
        </w:rPr>
      </w:pPr>
    </w:p>
    <w:p w14:paraId="1735ACE8" w14:textId="77777777" w:rsidR="000E56AB" w:rsidRPr="000E56AB" w:rsidRDefault="000E56AB" w:rsidP="000E56AB">
      <w:pPr>
        <w:spacing w:line="276" w:lineRule="auto"/>
        <w:rPr>
          <w:rFonts w:ascii="Calibri" w:hAnsi="Calibri"/>
        </w:rPr>
      </w:pPr>
      <w:r w:rsidRPr="000E56AB">
        <w:rPr>
          <w:rFonts w:ascii="Calibri" w:hAnsi="Calibri"/>
        </w:rPr>
        <w:t xml:space="preserve">David says, “I have to talk to God all the time. To keep my heart in order, to keep me from flying away, to keep me from running off, I have to talk to God.” We can spend our time and energy stewing over what has happened to us or we can spend our time and energy pursuing the greatness of God and who He is. </w:t>
      </w:r>
    </w:p>
    <w:p w14:paraId="0136EC6B" w14:textId="77777777" w:rsidR="000E56AB" w:rsidRPr="000E56AB" w:rsidRDefault="000E56AB" w:rsidP="000E56AB">
      <w:pPr>
        <w:spacing w:line="276" w:lineRule="auto"/>
        <w:rPr>
          <w:rFonts w:ascii="Calibri" w:hAnsi="Calibri"/>
        </w:rPr>
      </w:pPr>
    </w:p>
    <w:p w14:paraId="331877D3" w14:textId="77777777" w:rsidR="000E56AB" w:rsidRPr="000E56AB" w:rsidRDefault="000E56AB" w:rsidP="000E56AB">
      <w:pPr>
        <w:spacing w:line="276" w:lineRule="auto"/>
        <w:rPr>
          <w:rFonts w:ascii="Calibri" w:hAnsi="Calibri"/>
        </w:rPr>
      </w:pPr>
      <w:r w:rsidRPr="000E56AB">
        <w:rPr>
          <w:rFonts w:ascii="Calibri" w:hAnsi="Calibri"/>
        </w:rPr>
        <w:t xml:space="preserve">God answers the prayer of David. This coup looks bad. It does. Ahithophel goes to Absalom and says “Give me the men. We’re going to take him out.” </w:t>
      </w:r>
    </w:p>
    <w:p w14:paraId="4CB9A0E9" w14:textId="77777777" w:rsidR="000E56AB" w:rsidRPr="000E56AB" w:rsidRDefault="000E56AB" w:rsidP="000E56AB">
      <w:pPr>
        <w:spacing w:line="276" w:lineRule="auto"/>
        <w:rPr>
          <w:rFonts w:ascii="Calibri" w:hAnsi="Calibri"/>
        </w:rPr>
      </w:pPr>
    </w:p>
    <w:p w14:paraId="085EE606" w14:textId="77777777" w:rsidR="000E56AB" w:rsidRPr="000E56AB" w:rsidRDefault="000E56AB" w:rsidP="000E56AB">
      <w:pPr>
        <w:spacing w:line="276" w:lineRule="auto"/>
        <w:rPr>
          <w:rFonts w:ascii="Calibri" w:hAnsi="Calibri"/>
        </w:rPr>
      </w:pPr>
      <w:r w:rsidRPr="000E56AB">
        <w:rPr>
          <w:rFonts w:ascii="Calibri" w:hAnsi="Calibri"/>
        </w:rPr>
        <w:t xml:space="preserve">There’s another man that's standing there in this conversation. He's a man by the name of </w:t>
      </w:r>
      <w:proofErr w:type="spellStart"/>
      <w:r w:rsidRPr="000E56AB">
        <w:rPr>
          <w:rFonts w:ascii="Calibri" w:hAnsi="Calibri"/>
        </w:rPr>
        <w:t>Hushai</w:t>
      </w:r>
      <w:proofErr w:type="spellEnd"/>
      <w:r w:rsidRPr="000E56AB">
        <w:rPr>
          <w:rFonts w:ascii="Calibri" w:hAnsi="Calibri"/>
        </w:rPr>
        <w:t xml:space="preserve">. </w:t>
      </w:r>
      <w:proofErr w:type="spellStart"/>
      <w:r w:rsidRPr="000E56AB">
        <w:rPr>
          <w:rFonts w:ascii="Calibri" w:hAnsi="Calibri"/>
        </w:rPr>
        <w:t>Hushai</w:t>
      </w:r>
      <w:proofErr w:type="spellEnd"/>
      <w:r w:rsidRPr="000E56AB">
        <w:rPr>
          <w:rFonts w:ascii="Calibri" w:hAnsi="Calibri"/>
        </w:rPr>
        <w:t xml:space="preserve"> is like a double agent. He plays like he's on Absalom’s side, but really he's loyal to the king. He says, “That isn’t going to work.” In the back of his mind, he's like, “If they do that plan, David's done.” He says, “Oh no. David isn’t going to be there. We can’t do that. We need to wait.” </w:t>
      </w:r>
      <w:proofErr w:type="spellStart"/>
      <w:r w:rsidRPr="000E56AB">
        <w:rPr>
          <w:rFonts w:ascii="Calibri" w:hAnsi="Calibri"/>
        </w:rPr>
        <w:t>Hushai</w:t>
      </w:r>
      <w:proofErr w:type="spellEnd"/>
      <w:r w:rsidRPr="000E56AB">
        <w:rPr>
          <w:rFonts w:ascii="Calibri" w:hAnsi="Calibri"/>
        </w:rPr>
        <w:t xml:space="preserve"> talks all of the counselors of Absalom out of going after David immediately and gives David at escape route. </w:t>
      </w:r>
    </w:p>
    <w:p w14:paraId="3BAB2808" w14:textId="77777777" w:rsidR="000E56AB" w:rsidRPr="000E56AB" w:rsidRDefault="000E56AB" w:rsidP="000E56AB">
      <w:pPr>
        <w:spacing w:line="276" w:lineRule="auto"/>
        <w:rPr>
          <w:rFonts w:ascii="Calibri" w:hAnsi="Calibri"/>
        </w:rPr>
      </w:pPr>
    </w:p>
    <w:p w14:paraId="302B890F" w14:textId="77777777" w:rsidR="000E56AB" w:rsidRPr="000E56AB" w:rsidRDefault="000E56AB" w:rsidP="000E56AB">
      <w:pPr>
        <w:spacing w:line="276" w:lineRule="auto"/>
        <w:rPr>
          <w:rFonts w:ascii="Calibri" w:hAnsi="Calibri"/>
        </w:rPr>
      </w:pPr>
      <w:r w:rsidRPr="000E56AB">
        <w:rPr>
          <w:rFonts w:ascii="Calibri" w:hAnsi="Calibri"/>
        </w:rPr>
        <w:t xml:space="preserve">You could call that coincidence or you could say that is the divine favor and power of God. That is God answering prayer. I don't care how big your enemies are or how big the obstacles are that you're facing, remember this: When you call on the name of the Lord, you're talking to the Creator of the heavens and the earth. He's the one that will make that way for you. He'll do it. Don't forget that. </w:t>
      </w:r>
    </w:p>
    <w:p w14:paraId="1135C93D" w14:textId="77777777" w:rsidR="000E56AB" w:rsidRPr="000E56AB" w:rsidRDefault="000E56AB" w:rsidP="000E56AB">
      <w:pPr>
        <w:spacing w:line="276" w:lineRule="auto"/>
        <w:rPr>
          <w:rFonts w:ascii="Calibri" w:hAnsi="Calibri"/>
          <w:b/>
          <w:bCs/>
        </w:rPr>
      </w:pPr>
    </w:p>
    <w:p w14:paraId="5775D2E5" w14:textId="77777777" w:rsidR="000E56AB" w:rsidRPr="000E56AB" w:rsidRDefault="000E56AB" w:rsidP="000E56AB">
      <w:pPr>
        <w:spacing w:line="276" w:lineRule="auto"/>
        <w:rPr>
          <w:rFonts w:ascii="Calibri" w:hAnsi="Calibri"/>
        </w:rPr>
      </w:pPr>
      <w:r w:rsidRPr="000E56AB">
        <w:rPr>
          <w:rFonts w:ascii="Calibri" w:hAnsi="Calibri"/>
          <w:b/>
          <w:bCs/>
        </w:rPr>
        <w:t>2. Trusting</w:t>
      </w:r>
    </w:p>
    <w:p w14:paraId="5E287BB3" w14:textId="77777777" w:rsidR="000E56AB" w:rsidRPr="000E56AB" w:rsidRDefault="000E56AB" w:rsidP="000E56AB">
      <w:pPr>
        <w:spacing w:line="276" w:lineRule="auto"/>
        <w:rPr>
          <w:rFonts w:ascii="Calibri" w:hAnsi="Calibri"/>
        </w:rPr>
      </w:pPr>
    </w:p>
    <w:p w14:paraId="521E5A11" w14:textId="77777777" w:rsidR="000E56AB" w:rsidRPr="000E56AB" w:rsidRDefault="000E56AB" w:rsidP="000E56AB">
      <w:pPr>
        <w:spacing w:line="276" w:lineRule="auto"/>
        <w:rPr>
          <w:rFonts w:ascii="Calibri" w:hAnsi="Calibri"/>
        </w:rPr>
      </w:pPr>
      <w:r w:rsidRPr="000E56AB">
        <w:rPr>
          <w:rFonts w:ascii="Calibri" w:hAnsi="Calibri"/>
        </w:rPr>
        <w:lastRenderedPageBreak/>
        <w:t xml:space="preserve">Be encouraged today. You're going to be talking to God. As you talk to Him, you're going to learn to trust Him. I don't know when or how or what God is doing, but I trust that God is at work. God may not do it the way that I thought He should have done it and this thing didn't go exactly like I thought. But I'm trusting and believing God. </w:t>
      </w:r>
    </w:p>
    <w:p w14:paraId="7172286C" w14:textId="77777777" w:rsidR="000E56AB" w:rsidRPr="000E56AB" w:rsidRDefault="000E56AB" w:rsidP="000E56AB">
      <w:pPr>
        <w:spacing w:line="276" w:lineRule="auto"/>
        <w:rPr>
          <w:rFonts w:ascii="Calibri" w:hAnsi="Calibri"/>
        </w:rPr>
      </w:pPr>
    </w:p>
    <w:p w14:paraId="4385A6CD" w14:textId="2B64D436" w:rsidR="000E56AB" w:rsidRPr="000E56AB" w:rsidRDefault="000E56AB" w:rsidP="000E56AB">
      <w:pPr>
        <w:spacing w:line="276" w:lineRule="auto"/>
        <w:rPr>
          <w:rFonts w:ascii="Calibri" w:hAnsi="Calibri"/>
        </w:rPr>
      </w:pPr>
      <w:r w:rsidRPr="000E56AB">
        <w:rPr>
          <w:rFonts w:ascii="Calibri" w:hAnsi="Calibri"/>
        </w:rPr>
        <w:t xml:space="preserve">I hope you're not one of those people </w:t>
      </w:r>
      <w:r w:rsidR="00031E67">
        <w:rPr>
          <w:rFonts w:ascii="Calibri" w:hAnsi="Calibri"/>
        </w:rPr>
        <w:t>who</w:t>
      </w:r>
      <w:r w:rsidRPr="000E56AB">
        <w:rPr>
          <w:rFonts w:ascii="Calibri" w:hAnsi="Calibri"/>
        </w:rPr>
        <w:t xml:space="preserve"> has to have every single thing perfectly charted out for you and explained to you before you can trust the Lord. “I have to have the footnotes and the diagrams and the pictures and the charts and all that. If God will just give me all of the data, then I’ll trust.” That's not trust. There will always be things that God is doing in your life that you don't fully comprehend. That's why we trust Him. We trust His character. We trust His heart. We trust His devotion and His love for us. </w:t>
      </w:r>
    </w:p>
    <w:p w14:paraId="795CF224" w14:textId="77777777" w:rsidR="000E56AB" w:rsidRPr="000E56AB" w:rsidRDefault="000E56AB" w:rsidP="000E56AB">
      <w:pPr>
        <w:spacing w:line="276" w:lineRule="auto"/>
        <w:rPr>
          <w:rFonts w:ascii="Calibri" w:hAnsi="Calibri"/>
        </w:rPr>
      </w:pPr>
    </w:p>
    <w:p w14:paraId="7DC24FF4" w14:textId="77777777" w:rsidR="000E56AB" w:rsidRPr="000E56AB" w:rsidRDefault="000E56AB" w:rsidP="000E56AB">
      <w:pPr>
        <w:spacing w:line="276" w:lineRule="auto"/>
        <w:rPr>
          <w:rFonts w:ascii="Calibri" w:hAnsi="Calibri"/>
        </w:rPr>
      </w:pPr>
      <w:r w:rsidRPr="000E56AB">
        <w:rPr>
          <w:rFonts w:ascii="Calibri" w:hAnsi="Calibri"/>
        </w:rPr>
        <w:t xml:space="preserve">“But you, God, will bring down the wicked into the pit of decay </w:t>
      </w:r>
      <w:r w:rsidRPr="000E56AB">
        <w:rPr>
          <w:rFonts w:ascii="Calibri" w:hAnsi="Calibri"/>
          <w:i/>
          <w:iCs/>
        </w:rPr>
        <w:t>(He’s like, “God, you’re going to bring them down. I’m not sure how you’re going to do it, but you’re with me here”)</w:t>
      </w:r>
      <w:r w:rsidRPr="000E56AB">
        <w:rPr>
          <w:rFonts w:ascii="Calibri" w:hAnsi="Calibri"/>
        </w:rPr>
        <w:t>; the bloodthirsty and deceitful will not live out half their days. But as for me, I trust in you” (Psalm 55:23).</w:t>
      </w:r>
    </w:p>
    <w:p w14:paraId="22822DAB" w14:textId="77777777" w:rsidR="000E56AB" w:rsidRPr="000E56AB" w:rsidRDefault="000E56AB" w:rsidP="000E56AB">
      <w:pPr>
        <w:spacing w:line="276" w:lineRule="auto"/>
        <w:rPr>
          <w:rFonts w:ascii="Calibri" w:hAnsi="Calibri"/>
        </w:rPr>
      </w:pPr>
    </w:p>
    <w:p w14:paraId="771EAD7E" w14:textId="77777777" w:rsidR="000E56AB" w:rsidRPr="000E56AB" w:rsidRDefault="000E56AB" w:rsidP="000E56AB">
      <w:pPr>
        <w:spacing w:line="276" w:lineRule="auto"/>
        <w:rPr>
          <w:rFonts w:ascii="Calibri" w:hAnsi="Calibri"/>
        </w:rPr>
      </w:pPr>
      <w:r w:rsidRPr="000E56AB">
        <w:rPr>
          <w:rFonts w:ascii="Calibri" w:hAnsi="Calibri"/>
        </w:rPr>
        <w:t>The timing of it may not have been like my schedule. The methods may not have been what I had hoped or expected. But God, I trust you. We ought to turn our prayers to God and say, “God, I trust you today.”</w:t>
      </w:r>
    </w:p>
    <w:p w14:paraId="6EF2B9B3" w14:textId="77777777" w:rsidR="000E56AB" w:rsidRPr="000E56AB" w:rsidRDefault="000E56AB" w:rsidP="000E56AB">
      <w:pPr>
        <w:spacing w:line="276" w:lineRule="auto"/>
        <w:rPr>
          <w:rFonts w:ascii="Calibri" w:hAnsi="Calibri"/>
        </w:rPr>
      </w:pPr>
    </w:p>
    <w:p w14:paraId="70CAFCD7" w14:textId="31F12E2E" w:rsidR="000E56AB" w:rsidRPr="000E56AB" w:rsidRDefault="000E56AB" w:rsidP="000E56AB">
      <w:pPr>
        <w:spacing w:line="276" w:lineRule="auto"/>
        <w:rPr>
          <w:rFonts w:ascii="Calibri" w:hAnsi="Calibri"/>
        </w:rPr>
      </w:pPr>
      <w:r w:rsidRPr="000E56AB">
        <w:rPr>
          <w:rFonts w:ascii="Calibri" w:hAnsi="Calibri"/>
        </w:rPr>
        <w:t xml:space="preserve">When I trust God, I don't have to worry with trying to understand, “Why did this happen? Why did she say that? Why didn't they do this? Why didn't this work out </w:t>
      </w:r>
      <w:r w:rsidR="00031E67">
        <w:rPr>
          <w:rFonts w:ascii="Calibri" w:hAnsi="Calibri"/>
        </w:rPr>
        <w:t>at</w:t>
      </w:r>
      <w:r w:rsidRPr="000E56AB">
        <w:rPr>
          <w:rFonts w:ascii="Calibri" w:hAnsi="Calibri"/>
        </w:rPr>
        <w:t xml:space="preserve"> this time? Other people are going through this and I'm doing this?” All that stuff doesn't matter anymore. I'm trusting God. I'm believing God. My confidence is full transferred into the Person of the Lord. I'm trusting in God.</w:t>
      </w:r>
    </w:p>
    <w:p w14:paraId="3652A4D7" w14:textId="77777777" w:rsidR="000E56AB" w:rsidRPr="000E56AB" w:rsidRDefault="000E56AB" w:rsidP="000E56AB">
      <w:pPr>
        <w:spacing w:line="276" w:lineRule="auto"/>
        <w:rPr>
          <w:rFonts w:ascii="Calibri" w:hAnsi="Calibri"/>
        </w:rPr>
      </w:pPr>
    </w:p>
    <w:p w14:paraId="1B8A92C4" w14:textId="77777777" w:rsidR="000E56AB" w:rsidRPr="000E56AB" w:rsidRDefault="000E56AB" w:rsidP="000E56AB">
      <w:pPr>
        <w:spacing w:line="276" w:lineRule="auto"/>
        <w:rPr>
          <w:rFonts w:ascii="Calibri" w:hAnsi="Calibri"/>
        </w:rPr>
      </w:pPr>
      <w:r w:rsidRPr="000E56AB">
        <w:rPr>
          <w:rFonts w:ascii="Calibri" w:hAnsi="Calibri"/>
          <w:b/>
          <w:bCs/>
        </w:rPr>
        <w:t>3. Casti</w:t>
      </w:r>
      <w:r w:rsidRPr="00031E67">
        <w:rPr>
          <w:rFonts w:ascii="Calibri" w:hAnsi="Calibri"/>
          <w:b/>
          <w:bCs/>
        </w:rPr>
        <w:t>ng   </w:t>
      </w:r>
    </w:p>
    <w:p w14:paraId="2E2D27B2" w14:textId="77777777" w:rsidR="000E56AB" w:rsidRPr="000E56AB" w:rsidRDefault="000E56AB" w:rsidP="000E56AB">
      <w:pPr>
        <w:spacing w:line="276" w:lineRule="auto"/>
        <w:rPr>
          <w:rFonts w:ascii="Calibri" w:hAnsi="Calibri"/>
        </w:rPr>
      </w:pPr>
    </w:p>
    <w:p w14:paraId="15589DE0" w14:textId="77777777" w:rsidR="000E56AB" w:rsidRPr="000E56AB" w:rsidRDefault="000E56AB" w:rsidP="000E56AB">
      <w:pPr>
        <w:spacing w:line="276" w:lineRule="auto"/>
        <w:rPr>
          <w:rFonts w:ascii="Calibri" w:hAnsi="Calibri"/>
        </w:rPr>
      </w:pPr>
      <w:r w:rsidRPr="000E56AB">
        <w:rPr>
          <w:rFonts w:ascii="Calibri" w:hAnsi="Calibri"/>
        </w:rPr>
        <w:t>“Cast your cares on the LORD and he will sustain you; he will never let the righteous be shaken” (Psalm 55:22).</w:t>
      </w:r>
    </w:p>
    <w:p w14:paraId="03AD556C" w14:textId="77777777" w:rsidR="000E56AB" w:rsidRPr="000E56AB" w:rsidRDefault="000E56AB" w:rsidP="000E56AB">
      <w:pPr>
        <w:spacing w:line="276" w:lineRule="auto"/>
        <w:rPr>
          <w:rFonts w:ascii="Calibri" w:hAnsi="Calibri"/>
        </w:rPr>
      </w:pPr>
    </w:p>
    <w:p w14:paraId="2BB2C8CF" w14:textId="77777777" w:rsidR="000E56AB" w:rsidRPr="000E56AB" w:rsidRDefault="000E56AB" w:rsidP="000E56AB">
      <w:pPr>
        <w:spacing w:line="276" w:lineRule="auto"/>
        <w:rPr>
          <w:rFonts w:ascii="Calibri" w:hAnsi="Calibri"/>
        </w:rPr>
      </w:pPr>
      <w:r w:rsidRPr="000E56AB">
        <w:rPr>
          <w:rFonts w:ascii="Calibri" w:hAnsi="Calibri"/>
        </w:rPr>
        <w:t xml:space="preserve">Casting means to throw something. I'm going to hurl something. I’m going to take it and I’m going to throw it as far as I can. We have to make a choice. Are we going to cast our cares or are we going to carry our cares? Sometimes we have been carrying our burdens and our worries and our struggles so long, we don't even know how to let go of them. They just become almost a part of us, a part of our own bodies. </w:t>
      </w:r>
    </w:p>
    <w:p w14:paraId="04CE6600" w14:textId="77777777" w:rsidR="000E56AB" w:rsidRPr="000E56AB" w:rsidRDefault="000E56AB" w:rsidP="000E56AB">
      <w:pPr>
        <w:spacing w:line="276" w:lineRule="auto"/>
        <w:rPr>
          <w:rFonts w:ascii="Calibri" w:hAnsi="Calibri"/>
        </w:rPr>
      </w:pPr>
    </w:p>
    <w:p w14:paraId="7D2BB555" w14:textId="77777777" w:rsidR="000E56AB" w:rsidRPr="000E56AB" w:rsidRDefault="000E56AB" w:rsidP="000E56AB">
      <w:pPr>
        <w:spacing w:line="276" w:lineRule="auto"/>
        <w:rPr>
          <w:rFonts w:ascii="Calibri" w:hAnsi="Calibri"/>
        </w:rPr>
      </w:pPr>
      <w:r w:rsidRPr="000E56AB">
        <w:rPr>
          <w:rFonts w:ascii="Calibri" w:hAnsi="Calibri"/>
        </w:rPr>
        <w:t xml:space="preserve">If you could just imagine every worry, concern, and anxiety in your life in some big backpack that you had on and you're carrying it around, year after year that backpack just gets bigger, stronger, heavier, and you get more and more weighted down. You just get to a point where you can't even walk anymore. God says, “Take those burdens and cast them on me.” When you start to walk around, you’re like, “Wow. I didn't know life could be this good. I didn't know I could be so free. I didn't know I could be so joyful. I didn't know I could enjoy my spouse so much. I didn't know that life could be this good. Because I've taken my burdens and I have cast them on the Lord.” I don't want to carry my burdens. I want to cast my burdens. </w:t>
      </w:r>
    </w:p>
    <w:p w14:paraId="10D88BF2" w14:textId="77777777" w:rsidR="000E56AB" w:rsidRPr="000E56AB" w:rsidRDefault="000E56AB" w:rsidP="000E56AB">
      <w:pPr>
        <w:spacing w:line="276" w:lineRule="auto"/>
        <w:rPr>
          <w:rFonts w:ascii="Calibri" w:hAnsi="Calibri"/>
        </w:rPr>
      </w:pPr>
    </w:p>
    <w:p w14:paraId="5E7D8560" w14:textId="6452F837" w:rsidR="000E56AB" w:rsidRPr="000E56AB" w:rsidRDefault="000E56AB" w:rsidP="000E56AB">
      <w:pPr>
        <w:spacing w:line="276" w:lineRule="auto"/>
        <w:rPr>
          <w:rFonts w:ascii="Calibri" w:hAnsi="Calibri"/>
        </w:rPr>
      </w:pPr>
      <w:r w:rsidRPr="000E56AB">
        <w:rPr>
          <w:rFonts w:ascii="Calibri" w:hAnsi="Calibri"/>
        </w:rPr>
        <w:t xml:space="preserve">As a kid, I used to have a </w:t>
      </w:r>
      <w:proofErr w:type="spellStart"/>
      <w:r w:rsidRPr="000E56AB">
        <w:rPr>
          <w:rFonts w:ascii="Calibri" w:hAnsi="Calibri"/>
        </w:rPr>
        <w:t>Zebco</w:t>
      </w:r>
      <w:proofErr w:type="spellEnd"/>
      <w:r w:rsidRPr="000E56AB">
        <w:rPr>
          <w:rFonts w:ascii="Calibri" w:hAnsi="Calibri"/>
        </w:rPr>
        <w:t xml:space="preserve"> fishing pole. High quality right there back in the day. If you're not a fisherman, that's like the cheapest pole known to man. It's great for kids. We used to load the line up with a bunch of weights and we used to have a casting competition. We would go to the lake and see who could cast the furthest. It wasn't about catching the fish. It was about the casting. We would load the thing up, see how far we could throw it, and see who the winner was. </w:t>
      </w:r>
      <w:r w:rsidR="00031E67">
        <w:rPr>
          <w:rFonts w:ascii="Calibri" w:hAnsi="Calibri"/>
        </w:rPr>
        <w:t>We</w:t>
      </w:r>
      <w:r w:rsidRPr="000E56AB">
        <w:rPr>
          <w:rFonts w:ascii="Calibri" w:hAnsi="Calibri"/>
        </w:rPr>
        <w:t xml:space="preserve"> would cast it and reel it in again and again. </w:t>
      </w:r>
    </w:p>
    <w:p w14:paraId="10729223" w14:textId="77777777" w:rsidR="000E56AB" w:rsidRPr="000E56AB" w:rsidRDefault="000E56AB" w:rsidP="000E56AB">
      <w:pPr>
        <w:spacing w:line="276" w:lineRule="auto"/>
        <w:rPr>
          <w:rFonts w:ascii="Calibri" w:hAnsi="Calibri"/>
        </w:rPr>
      </w:pPr>
    </w:p>
    <w:p w14:paraId="165D0F86" w14:textId="77777777" w:rsidR="000E56AB" w:rsidRPr="000E56AB" w:rsidRDefault="000E56AB" w:rsidP="000E56AB">
      <w:pPr>
        <w:spacing w:line="276" w:lineRule="auto"/>
        <w:rPr>
          <w:rFonts w:ascii="Calibri" w:hAnsi="Calibri"/>
        </w:rPr>
      </w:pPr>
      <w:r w:rsidRPr="000E56AB">
        <w:rPr>
          <w:rFonts w:ascii="Calibri" w:hAnsi="Calibri"/>
        </w:rPr>
        <w:t xml:space="preserve">I think sometimes in the Christian life, we cast things on God, but we reel it back in. We cast it on God and we're like, “No, I want that back. I miss that burden. I miss being sick and tired. I miss being afraid. I don't know how to live otherwise.” We cast and then we carry. God wants us to cast and to never bring the line back in. He wants us to take our burdens and to throw them on Him and to never look back. God, I am transferring this fear, this phobia, this uncertainty. God, I am giving that completely to you. </w:t>
      </w:r>
    </w:p>
    <w:p w14:paraId="0B29541C" w14:textId="77777777" w:rsidR="000E56AB" w:rsidRPr="000E56AB" w:rsidRDefault="000E56AB" w:rsidP="000E56AB">
      <w:pPr>
        <w:spacing w:line="276" w:lineRule="auto"/>
        <w:rPr>
          <w:rFonts w:ascii="Calibri" w:hAnsi="Calibri"/>
        </w:rPr>
      </w:pPr>
    </w:p>
    <w:p w14:paraId="4B24E654" w14:textId="77777777" w:rsidR="00031E67" w:rsidRDefault="000E56AB" w:rsidP="000E56AB">
      <w:pPr>
        <w:spacing w:line="276" w:lineRule="auto"/>
        <w:rPr>
          <w:rFonts w:ascii="Calibri" w:hAnsi="Calibri"/>
        </w:rPr>
      </w:pPr>
      <w:r w:rsidRPr="000E56AB">
        <w:rPr>
          <w:rFonts w:ascii="Calibri" w:hAnsi="Calibri"/>
        </w:rPr>
        <w:t xml:space="preserve">Notice he says here that God will sustain us. </w:t>
      </w:r>
    </w:p>
    <w:p w14:paraId="14623C58" w14:textId="77777777" w:rsidR="00031E67" w:rsidRDefault="00031E67" w:rsidP="000E56AB">
      <w:pPr>
        <w:spacing w:line="276" w:lineRule="auto"/>
        <w:rPr>
          <w:rFonts w:ascii="Calibri" w:hAnsi="Calibri"/>
        </w:rPr>
      </w:pPr>
    </w:p>
    <w:p w14:paraId="4AB05E8C" w14:textId="77777777" w:rsidR="00031E67" w:rsidRDefault="00031E67" w:rsidP="000E56AB">
      <w:pPr>
        <w:spacing w:line="276" w:lineRule="auto"/>
        <w:rPr>
          <w:rFonts w:ascii="Calibri" w:hAnsi="Calibri"/>
        </w:rPr>
      </w:pPr>
      <w:r>
        <w:rPr>
          <w:rFonts w:ascii="Calibri" w:hAnsi="Calibri"/>
        </w:rPr>
        <w:t>“</w:t>
      </w:r>
      <w:r w:rsidR="000E56AB" w:rsidRPr="000E56AB">
        <w:rPr>
          <w:rFonts w:ascii="Calibri" w:hAnsi="Calibri"/>
        </w:rPr>
        <w:t>Cast your cares on the L</w:t>
      </w:r>
      <w:r>
        <w:rPr>
          <w:rFonts w:ascii="Calibri" w:hAnsi="Calibri"/>
        </w:rPr>
        <w:t>ORD</w:t>
      </w:r>
      <w:r w:rsidR="000E56AB" w:rsidRPr="000E56AB">
        <w:rPr>
          <w:rFonts w:ascii="Calibri" w:hAnsi="Calibri"/>
        </w:rPr>
        <w:t xml:space="preserve"> and He</w:t>
      </w:r>
      <w:r>
        <w:rPr>
          <w:rFonts w:ascii="Calibri" w:hAnsi="Calibri"/>
        </w:rPr>
        <w:t xml:space="preserve"> will </w:t>
      </w:r>
      <w:r w:rsidR="000E56AB" w:rsidRPr="000E56AB">
        <w:rPr>
          <w:rFonts w:ascii="Calibri" w:hAnsi="Calibri"/>
        </w:rPr>
        <w:t xml:space="preserve">sustain </w:t>
      </w:r>
      <w:r>
        <w:rPr>
          <w:rFonts w:ascii="Calibri" w:hAnsi="Calibri"/>
        </w:rPr>
        <w:t>you” (Psalm 55:22).</w:t>
      </w:r>
      <w:r w:rsidR="000E56AB" w:rsidRPr="000E56AB">
        <w:rPr>
          <w:rFonts w:ascii="Calibri" w:hAnsi="Calibri"/>
        </w:rPr>
        <w:t xml:space="preserve"> </w:t>
      </w:r>
    </w:p>
    <w:p w14:paraId="75F20BE8" w14:textId="77777777" w:rsidR="00031E67" w:rsidRDefault="00031E67" w:rsidP="000E56AB">
      <w:pPr>
        <w:spacing w:line="276" w:lineRule="auto"/>
        <w:rPr>
          <w:rFonts w:ascii="Calibri" w:hAnsi="Calibri"/>
        </w:rPr>
      </w:pPr>
    </w:p>
    <w:p w14:paraId="4B8C7423" w14:textId="648A6238" w:rsidR="000E56AB" w:rsidRPr="000E56AB" w:rsidRDefault="000E56AB" w:rsidP="000E56AB">
      <w:pPr>
        <w:spacing w:line="276" w:lineRule="auto"/>
        <w:rPr>
          <w:rFonts w:ascii="Calibri" w:hAnsi="Calibri"/>
        </w:rPr>
      </w:pPr>
      <w:r w:rsidRPr="000E56AB">
        <w:rPr>
          <w:rFonts w:ascii="Calibri" w:hAnsi="Calibri"/>
        </w:rPr>
        <w:t>When you give that away, God says, “I'm going to sustain you.” You're like, “Why d</w:t>
      </w:r>
      <w:r w:rsidR="00BE3CF0">
        <w:rPr>
          <w:rFonts w:ascii="Calibri" w:hAnsi="Calibri"/>
        </w:rPr>
        <w:t xml:space="preserve">oesn’t </w:t>
      </w:r>
      <w:r w:rsidRPr="000E56AB">
        <w:rPr>
          <w:rFonts w:ascii="Calibri" w:hAnsi="Calibri"/>
        </w:rPr>
        <w:t xml:space="preserve">God sustain me when I'm carrying the weight of the world on my shoulders?” He can't. God never created you that way in the beginning to carry all the burdens of life yourself. God says, “You give me all those burdens, I'll sustain you. I'll give you wisdom. I'll give you strength. I'll give you knowledge you didn't even know you had. </w:t>
      </w:r>
      <w:r w:rsidR="00BE3CF0">
        <w:rPr>
          <w:rFonts w:ascii="Calibri" w:hAnsi="Calibri"/>
        </w:rPr>
        <w:t xml:space="preserve">I will sustain you. </w:t>
      </w:r>
      <w:r w:rsidRPr="000E56AB">
        <w:rPr>
          <w:rFonts w:ascii="Calibri" w:hAnsi="Calibri"/>
        </w:rPr>
        <w:t xml:space="preserve">I will give </w:t>
      </w:r>
      <w:proofErr w:type="spellStart"/>
      <w:r w:rsidRPr="000E56AB">
        <w:rPr>
          <w:rFonts w:ascii="Calibri" w:hAnsi="Calibri"/>
        </w:rPr>
        <w:t>you</w:t>
      </w:r>
      <w:proofErr w:type="spellEnd"/>
      <w:r w:rsidRPr="000E56AB">
        <w:rPr>
          <w:rFonts w:ascii="Calibri" w:hAnsi="Calibri"/>
        </w:rPr>
        <w:t xml:space="preserve"> ability. I will give </w:t>
      </w:r>
      <w:proofErr w:type="spellStart"/>
      <w:r w:rsidRPr="000E56AB">
        <w:rPr>
          <w:rFonts w:ascii="Calibri" w:hAnsi="Calibri"/>
        </w:rPr>
        <w:t>you</w:t>
      </w:r>
      <w:proofErr w:type="spellEnd"/>
      <w:r w:rsidRPr="000E56AB">
        <w:rPr>
          <w:rFonts w:ascii="Calibri" w:hAnsi="Calibri"/>
        </w:rPr>
        <w:t xml:space="preserve"> patience. I will sustain your life.</w:t>
      </w:r>
      <w:r w:rsidR="00BE3CF0">
        <w:rPr>
          <w:rFonts w:ascii="Calibri" w:hAnsi="Calibri"/>
        </w:rPr>
        <w:t>”</w:t>
      </w:r>
    </w:p>
    <w:p w14:paraId="665044DE" w14:textId="77777777" w:rsidR="000E56AB" w:rsidRPr="000E56AB" w:rsidRDefault="000E56AB" w:rsidP="000E56AB">
      <w:pPr>
        <w:spacing w:line="276" w:lineRule="auto"/>
        <w:rPr>
          <w:rFonts w:ascii="Calibri" w:hAnsi="Calibri"/>
        </w:rPr>
      </w:pPr>
    </w:p>
    <w:p w14:paraId="306EF6E7" w14:textId="77777777" w:rsidR="000E56AB" w:rsidRPr="000E56AB" w:rsidRDefault="000E56AB" w:rsidP="000E56AB">
      <w:pPr>
        <w:spacing w:line="276" w:lineRule="auto"/>
        <w:rPr>
          <w:rFonts w:ascii="Calibri" w:hAnsi="Calibri"/>
        </w:rPr>
      </w:pPr>
      <w:r w:rsidRPr="000E56AB">
        <w:rPr>
          <w:rFonts w:ascii="Calibri" w:hAnsi="Calibri"/>
        </w:rPr>
        <w:t xml:space="preserve">Sometimes we have to get to the point where we have done everything that we can do to make things right with people. We've written the cards, we've made the phone calls, we've said all </w:t>
      </w:r>
      <w:r w:rsidRPr="000E56AB">
        <w:rPr>
          <w:rFonts w:ascii="Calibri" w:hAnsi="Calibri"/>
        </w:rPr>
        <w:lastRenderedPageBreak/>
        <w:t xml:space="preserve">the stuff, and it hasn't helped. We feel that weight in our life. We have to let it go. Because if we don't let it go, it will eat us alive. It will weigh us down. It will burden us beyond measure, beyond capacity. Let that thing go. Cast it on the Lord. </w:t>
      </w:r>
    </w:p>
    <w:p w14:paraId="2C02D83B" w14:textId="77777777" w:rsidR="000E56AB" w:rsidRPr="000E56AB" w:rsidRDefault="000E56AB" w:rsidP="000E56AB">
      <w:pPr>
        <w:spacing w:line="276" w:lineRule="auto"/>
        <w:rPr>
          <w:rFonts w:ascii="Calibri" w:hAnsi="Calibri"/>
        </w:rPr>
      </w:pPr>
    </w:p>
    <w:p w14:paraId="042E20E2" w14:textId="2173AB96" w:rsidR="000E56AB" w:rsidRPr="000E56AB" w:rsidRDefault="000E56AB" w:rsidP="000E56AB">
      <w:pPr>
        <w:spacing w:line="276" w:lineRule="auto"/>
        <w:rPr>
          <w:rFonts w:ascii="Calibri" w:hAnsi="Calibri"/>
        </w:rPr>
      </w:pPr>
      <w:r w:rsidRPr="000E56AB">
        <w:rPr>
          <w:rFonts w:ascii="Calibri" w:hAnsi="Calibri"/>
        </w:rPr>
        <w:t>When we don't cast our cares on the Lord, we are in essence saying we know better than He knows. “I know how to handle my problems better than God. I like my problems. I'm going to keep them all to myself.” I don't know about you, I want to get my problems as far away as I can f</w:t>
      </w:r>
      <w:r w:rsidR="00BE3CF0">
        <w:rPr>
          <w:rFonts w:ascii="Calibri" w:hAnsi="Calibri"/>
        </w:rPr>
        <w:t>rom</w:t>
      </w:r>
      <w:r w:rsidRPr="000E56AB">
        <w:rPr>
          <w:rFonts w:ascii="Calibri" w:hAnsi="Calibri"/>
        </w:rPr>
        <w:t xml:space="preserve"> myself. </w:t>
      </w:r>
    </w:p>
    <w:p w14:paraId="78B04295" w14:textId="77777777" w:rsidR="000E56AB" w:rsidRPr="000E56AB" w:rsidRDefault="000E56AB" w:rsidP="000E56AB">
      <w:pPr>
        <w:spacing w:line="276" w:lineRule="auto"/>
        <w:rPr>
          <w:rFonts w:ascii="Calibri" w:hAnsi="Calibri"/>
        </w:rPr>
      </w:pPr>
    </w:p>
    <w:p w14:paraId="1CF74F15" w14:textId="77777777" w:rsidR="000E56AB" w:rsidRPr="000E56AB" w:rsidRDefault="000E56AB" w:rsidP="000E56AB">
      <w:pPr>
        <w:spacing w:line="276" w:lineRule="auto"/>
        <w:rPr>
          <w:rFonts w:ascii="Calibri" w:hAnsi="Calibri"/>
        </w:rPr>
      </w:pPr>
      <w:r w:rsidRPr="000E56AB">
        <w:rPr>
          <w:rFonts w:ascii="Calibri" w:hAnsi="Calibri"/>
        </w:rPr>
        <w:t xml:space="preserve">“Cast all your anxiety on him because he cares for you” (1 Peter 5:7). </w:t>
      </w:r>
    </w:p>
    <w:p w14:paraId="56A1A355" w14:textId="77777777" w:rsidR="000E56AB" w:rsidRPr="000E56AB" w:rsidRDefault="000E56AB" w:rsidP="000E56AB">
      <w:pPr>
        <w:spacing w:line="276" w:lineRule="auto"/>
        <w:rPr>
          <w:rFonts w:ascii="Calibri" w:hAnsi="Calibri"/>
        </w:rPr>
      </w:pPr>
    </w:p>
    <w:p w14:paraId="1203D164" w14:textId="77777777" w:rsidR="000E56AB" w:rsidRPr="000E56AB" w:rsidRDefault="000E56AB" w:rsidP="000E56AB">
      <w:pPr>
        <w:spacing w:line="276" w:lineRule="auto"/>
        <w:rPr>
          <w:rFonts w:ascii="Calibri" w:hAnsi="Calibri"/>
        </w:rPr>
      </w:pPr>
      <w:r w:rsidRPr="000E56AB">
        <w:rPr>
          <w:rFonts w:ascii="Calibri" w:hAnsi="Calibri"/>
        </w:rPr>
        <w:t xml:space="preserve">How can I cast my cares on God? God cares about you. That's why. When you throw that burden on the Lord, God cares for you. You can cast it on Him. God cares. That's how it works. I'm going to cast it on Him. God cares for me. </w:t>
      </w:r>
    </w:p>
    <w:p w14:paraId="3784B72E" w14:textId="77777777" w:rsidR="000E56AB" w:rsidRPr="000E56AB" w:rsidRDefault="000E56AB" w:rsidP="000E56AB">
      <w:pPr>
        <w:spacing w:line="276" w:lineRule="auto"/>
        <w:rPr>
          <w:rFonts w:ascii="Calibri" w:hAnsi="Calibri"/>
        </w:rPr>
      </w:pPr>
    </w:p>
    <w:p w14:paraId="79742EFB" w14:textId="09A58D5E" w:rsidR="000E56AB" w:rsidRPr="000E56AB" w:rsidRDefault="000E56AB" w:rsidP="000E56AB">
      <w:pPr>
        <w:spacing w:line="276" w:lineRule="auto"/>
        <w:rPr>
          <w:rFonts w:ascii="Calibri" w:hAnsi="Calibri"/>
        </w:rPr>
      </w:pPr>
      <w:r w:rsidRPr="000E56AB">
        <w:rPr>
          <w:rFonts w:ascii="Calibri" w:hAnsi="Calibri"/>
        </w:rPr>
        <w:t>“Be alert and sober minded. Your enemy</w:t>
      </w:r>
      <w:r w:rsidR="00BE3CF0">
        <w:rPr>
          <w:rFonts w:ascii="Calibri" w:hAnsi="Calibri"/>
        </w:rPr>
        <w:t xml:space="preserve"> </w:t>
      </w:r>
      <w:r w:rsidRPr="000E56AB">
        <w:rPr>
          <w:rFonts w:ascii="Calibri" w:hAnsi="Calibri"/>
        </w:rPr>
        <w:t>the devil</w:t>
      </w:r>
      <w:r w:rsidR="00BE3CF0">
        <w:rPr>
          <w:rFonts w:ascii="Calibri" w:hAnsi="Calibri"/>
        </w:rPr>
        <w:t xml:space="preserve"> p</w:t>
      </w:r>
      <w:r w:rsidRPr="000E56AB">
        <w:rPr>
          <w:rFonts w:ascii="Calibri" w:hAnsi="Calibri"/>
        </w:rPr>
        <w:t>rowls around like a roaring lion seeking whom he can devour” (1 Peter 5:8).</w:t>
      </w:r>
    </w:p>
    <w:p w14:paraId="793B5A20" w14:textId="77777777" w:rsidR="000E56AB" w:rsidRPr="000E56AB" w:rsidRDefault="000E56AB" w:rsidP="000E56AB">
      <w:pPr>
        <w:spacing w:line="276" w:lineRule="auto"/>
        <w:rPr>
          <w:rFonts w:ascii="Calibri" w:hAnsi="Calibri"/>
        </w:rPr>
      </w:pPr>
    </w:p>
    <w:p w14:paraId="74FD8312" w14:textId="59E6B000" w:rsidR="000E56AB" w:rsidRPr="000E56AB" w:rsidRDefault="000E56AB" w:rsidP="000E56AB">
      <w:pPr>
        <w:spacing w:line="276" w:lineRule="auto"/>
        <w:rPr>
          <w:rFonts w:ascii="Calibri" w:hAnsi="Calibri"/>
        </w:rPr>
      </w:pPr>
      <w:r w:rsidRPr="000E56AB">
        <w:rPr>
          <w:rFonts w:ascii="Calibri" w:hAnsi="Calibri"/>
        </w:rPr>
        <w:t>Did you know that there's a correlation between anxiety, fear, uncertainty, insecurity and the work of the devil? If you're carrying all of the burdens yourself and you ha</w:t>
      </w:r>
      <w:r w:rsidR="00BE3CF0">
        <w:rPr>
          <w:rFonts w:ascii="Calibri" w:hAnsi="Calibri"/>
        </w:rPr>
        <w:t>ve</w:t>
      </w:r>
      <w:r w:rsidRPr="000E56AB">
        <w:rPr>
          <w:rFonts w:ascii="Calibri" w:hAnsi="Calibri"/>
        </w:rPr>
        <w:t>n't given those to God, then what happens? You're weak. You're susceptible. How many people have fallen into sin</w:t>
      </w:r>
      <w:r w:rsidR="00BE3CF0">
        <w:rPr>
          <w:rFonts w:ascii="Calibri" w:hAnsi="Calibri"/>
        </w:rPr>
        <w:t xml:space="preserve"> b</w:t>
      </w:r>
      <w:r w:rsidRPr="000E56AB">
        <w:rPr>
          <w:rFonts w:ascii="Calibri" w:hAnsi="Calibri"/>
        </w:rPr>
        <w:t xml:space="preserve">ecause they were so anxious and they didn't know what to do? They were trying to find an outlet, so then they had one problem, but it morphed into 2, 3, 4, 5, 6, 10, 12, 100 problems. </w:t>
      </w:r>
    </w:p>
    <w:p w14:paraId="3C9A36B6" w14:textId="77777777" w:rsidR="000E56AB" w:rsidRPr="000E56AB" w:rsidRDefault="000E56AB" w:rsidP="000E56AB">
      <w:pPr>
        <w:spacing w:line="276" w:lineRule="auto"/>
        <w:rPr>
          <w:rFonts w:ascii="Calibri" w:hAnsi="Calibri"/>
        </w:rPr>
      </w:pPr>
    </w:p>
    <w:p w14:paraId="0331B09F" w14:textId="0C633730" w:rsidR="000E56AB" w:rsidRPr="000E56AB" w:rsidRDefault="000E56AB" w:rsidP="000E56AB">
      <w:pPr>
        <w:spacing w:line="276" w:lineRule="auto"/>
        <w:rPr>
          <w:rFonts w:ascii="Calibri" w:hAnsi="Calibri"/>
        </w:rPr>
      </w:pPr>
      <w:r w:rsidRPr="000E56AB">
        <w:rPr>
          <w:rFonts w:ascii="Calibri" w:hAnsi="Calibri"/>
        </w:rPr>
        <w:t>If you're worn out, you're not spiritually vigilant. You're not strong in the Lord. The Bible says, “Be strong in the Lord.” How can you be strong in the Lord when you're burdened down with everything that you're worried about? You give that to God, you'll be strong. You get burned down, the devil is like, “She’s weak. I'm going to throw a little temptation over there. I’m going to thump him on the head. He's standing on one foot anyway</w:t>
      </w:r>
      <w:r w:rsidR="00BE3CF0">
        <w:rPr>
          <w:rFonts w:ascii="Calibri" w:hAnsi="Calibri"/>
        </w:rPr>
        <w:t>;</w:t>
      </w:r>
      <w:r w:rsidRPr="000E56AB">
        <w:rPr>
          <w:rFonts w:ascii="Calibri" w:hAnsi="Calibri"/>
        </w:rPr>
        <w:t xml:space="preserve"> that's easy.” We see this connection between casting cares and the work of the enemy. </w:t>
      </w:r>
    </w:p>
    <w:p w14:paraId="245188B3" w14:textId="77777777" w:rsidR="000E56AB" w:rsidRPr="000E56AB" w:rsidRDefault="000E56AB" w:rsidP="000E56AB">
      <w:pPr>
        <w:spacing w:line="276" w:lineRule="auto"/>
        <w:rPr>
          <w:rFonts w:ascii="Calibri" w:hAnsi="Calibri"/>
        </w:rPr>
      </w:pPr>
    </w:p>
    <w:p w14:paraId="66F5F2B3" w14:textId="5548DECA" w:rsidR="000E56AB" w:rsidRPr="000E56AB" w:rsidRDefault="000E56AB" w:rsidP="000E56AB">
      <w:pPr>
        <w:spacing w:line="276" w:lineRule="auto"/>
        <w:rPr>
          <w:rFonts w:ascii="Calibri" w:hAnsi="Calibri"/>
        </w:rPr>
      </w:pPr>
      <w:r w:rsidRPr="000E56AB">
        <w:rPr>
          <w:rFonts w:ascii="Calibri" w:hAnsi="Calibri"/>
        </w:rPr>
        <w:t xml:space="preserve">Let’s kick the enemy out of every arena of our lives. Let’s not let him have any authority. Cast those cares on Him. </w:t>
      </w:r>
    </w:p>
    <w:p w14:paraId="046CAC4D" w14:textId="77777777" w:rsidR="000E56AB" w:rsidRPr="000E56AB" w:rsidRDefault="000E56AB" w:rsidP="000E56AB">
      <w:pPr>
        <w:spacing w:line="276" w:lineRule="auto"/>
        <w:rPr>
          <w:rFonts w:ascii="Calibri" w:hAnsi="Calibri"/>
        </w:rPr>
      </w:pPr>
    </w:p>
    <w:p w14:paraId="581AAF55" w14:textId="0C7DE0B8" w:rsidR="000E56AB" w:rsidRPr="000E56AB" w:rsidRDefault="000E56AB" w:rsidP="000E56AB">
      <w:pPr>
        <w:spacing w:line="276" w:lineRule="auto"/>
        <w:rPr>
          <w:rFonts w:ascii="Calibri" w:hAnsi="Calibri"/>
        </w:rPr>
      </w:pPr>
      <w:r w:rsidRPr="000E56AB">
        <w:rPr>
          <w:rFonts w:ascii="Calibri" w:hAnsi="Calibri"/>
        </w:rPr>
        <w:t>I think one of the most empowering statements that we can ever pray is, “Lord, I don't have the strength to get through this, but I need your strength today. God, would you help me?</w:t>
      </w:r>
      <w:r w:rsidR="00BE3CF0">
        <w:rPr>
          <w:rFonts w:ascii="Calibri" w:hAnsi="Calibri"/>
        </w:rPr>
        <w:t>”</w:t>
      </w:r>
      <w:r w:rsidRPr="000E56AB">
        <w:rPr>
          <w:rFonts w:ascii="Calibri" w:hAnsi="Calibri"/>
        </w:rPr>
        <w:t xml:space="preserve"> Would you do that today? </w:t>
      </w:r>
    </w:p>
    <w:p w14:paraId="12C533E9" w14:textId="77777777" w:rsidR="000E56AB" w:rsidRPr="000E56AB" w:rsidRDefault="000E56AB" w:rsidP="000E56AB">
      <w:pPr>
        <w:spacing w:line="276" w:lineRule="auto"/>
        <w:rPr>
          <w:rFonts w:ascii="Calibri" w:hAnsi="Calibri"/>
        </w:rPr>
      </w:pPr>
    </w:p>
    <w:p w14:paraId="326537EE" w14:textId="77777777" w:rsidR="000E56AB" w:rsidRPr="000E56AB" w:rsidRDefault="000E56AB" w:rsidP="000E56AB">
      <w:pPr>
        <w:spacing w:line="276" w:lineRule="auto"/>
        <w:rPr>
          <w:rFonts w:ascii="Calibri" w:hAnsi="Calibri"/>
        </w:rPr>
      </w:pPr>
      <w:r w:rsidRPr="000E56AB">
        <w:rPr>
          <w:rFonts w:ascii="Calibri" w:hAnsi="Calibri"/>
        </w:rPr>
        <w:t xml:space="preserve">When I was a senior in high school, my parents went through a really nasty divorce. My dad did some really bad things to our family. Very hurtful to the point that we didn't even talk anymore. This went on for a number of years. God stirred in my heart. I'm feeling bad. I'm a pastor and I'm a leader, and I know what the Bible says about reconciliation and forgiveness. I'm wanting that and desiring that, yet this is impossible at the same time. </w:t>
      </w:r>
    </w:p>
    <w:p w14:paraId="701F6778" w14:textId="77777777" w:rsidR="000E56AB" w:rsidRPr="000E56AB" w:rsidRDefault="000E56AB" w:rsidP="000E56AB">
      <w:pPr>
        <w:spacing w:line="276" w:lineRule="auto"/>
        <w:rPr>
          <w:rFonts w:ascii="Calibri" w:hAnsi="Calibri"/>
        </w:rPr>
      </w:pPr>
    </w:p>
    <w:p w14:paraId="7FD167C4" w14:textId="5355C6CD" w:rsidR="000E56AB" w:rsidRPr="000E56AB" w:rsidRDefault="000E56AB" w:rsidP="000E56AB">
      <w:pPr>
        <w:spacing w:line="276" w:lineRule="auto"/>
        <w:rPr>
          <w:rFonts w:ascii="Calibri" w:hAnsi="Calibri"/>
        </w:rPr>
      </w:pPr>
      <w:r w:rsidRPr="000E56AB">
        <w:rPr>
          <w:rFonts w:ascii="Calibri" w:hAnsi="Calibri"/>
        </w:rPr>
        <w:t>One day I was praying and God just quickened my spirit. “Ryan, you’ve got to give this to me. You tried to resolve this with your dad. You cannot. But you can do business with me. Let me work in your heart.” That day, I beg</w:t>
      </w:r>
      <w:r w:rsidR="00BE3CF0">
        <w:rPr>
          <w:rFonts w:ascii="Calibri" w:hAnsi="Calibri"/>
        </w:rPr>
        <w:t>a</w:t>
      </w:r>
      <w:r w:rsidRPr="000E56AB">
        <w:rPr>
          <w:rFonts w:ascii="Calibri" w:hAnsi="Calibri"/>
        </w:rPr>
        <w:t xml:space="preserve">n to transfer the pain, the hurt, the disappointment, and all the other stuff. I began to give that to God. God began to set me free from that. </w:t>
      </w:r>
    </w:p>
    <w:p w14:paraId="1F86D01A" w14:textId="77777777" w:rsidR="000E56AB" w:rsidRPr="000E56AB" w:rsidRDefault="000E56AB" w:rsidP="000E56AB">
      <w:pPr>
        <w:spacing w:line="276" w:lineRule="auto"/>
        <w:rPr>
          <w:rFonts w:ascii="Calibri" w:hAnsi="Calibri"/>
        </w:rPr>
      </w:pPr>
    </w:p>
    <w:p w14:paraId="11EA3FB4" w14:textId="77777777" w:rsidR="000E56AB" w:rsidRPr="000E56AB" w:rsidRDefault="000E56AB" w:rsidP="000E56AB">
      <w:pPr>
        <w:spacing w:line="276" w:lineRule="auto"/>
        <w:rPr>
          <w:rFonts w:ascii="Calibri" w:hAnsi="Calibri"/>
        </w:rPr>
      </w:pPr>
      <w:r w:rsidRPr="000E56AB">
        <w:rPr>
          <w:rFonts w:ascii="Calibri" w:hAnsi="Calibri"/>
        </w:rPr>
        <w:t xml:space="preserve">Shortly after we moved to Colorado, I got a phone call my dad had passed away. I thought, “This is going to be really tough. I’m going to go to the funeral and this is going to bring up a lot of really bad feelings and emotions. I don't even know if I'm ready for this.” There was part of me that did not want to go. I went anyway. When I sat there through the funeral service, I really was surprised. I didn't feel hatred and anger towards my dad anymore. I felt sorry for him. I felt sad that he had done so many things to damage so many relationships. But I didn't hate him anymore. </w:t>
      </w:r>
    </w:p>
    <w:p w14:paraId="629A9017" w14:textId="77777777" w:rsidR="000E56AB" w:rsidRPr="000E56AB" w:rsidRDefault="000E56AB" w:rsidP="000E56AB">
      <w:pPr>
        <w:spacing w:line="276" w:lineRule="auto"/>
        <w:rPr>
          <w:rFonts w:ascii="Calibri" w:hAnsi="Calibri"/>
        </w:rPr>
      </w:pPr>
    </w:p>
    <w:p w14:paraId="5E96A8EE" w14:textId="3FCA916A" w:rsidR="000E56AB" w:rsidRPr="000E56AB" w:rsidRDefault="00BE3CF0" w:rsidP="000E56AB">
      <w:pPr>
        <w:spacing w:line="276" w:lineRule="auto"/>
        <w:rPr>
          <w:rFonts w:ascii="Calibri" w:hAnsi="Calibri"/>
        </w:rPr>
      </w:pPr>
      <w:r>
        <w:rPr>
          <w:rFonts w:ascii="Calibri" w:hAnsi="Calibri"/>
        </w:rPr>
        <w:t>“</w:t>
      </w:r>
      <w:r w:rsidR="000E56AB" w:rsidRPr="000E56AB">
        <w:rPr>
          <w:rFonts w:ascii="Calibri" w:hAnsi="Calibri"/>
        </w:rPr>
        <w:t>I think that was because God began to teach me what it meant to give my burdens to Him. God, I can't handle this. God, I don't know what to do. But I'm going to give this to you, Lord, and I'm going to let you work and I’m going to let you move.</w:t>
      </w:r>
      <w:r>
        <w:rPr>
          <w:rFonts w:ascii="Calibri" w:hAnsi="Calibri"/>
        </w:rPr>
        <w:t>”</w:t>
      </w:r>
      <w:r w:rsidR="000E56AB" w:rsidRPr="000E56AB">
        <w:rPr>
          <w:rFonts w:ascii="Calibri" w:hAnsi="Calibri"/>
        </w:rPr>
        <w:t xml:space="preserve"> That day was a great day of celebration for me because it confirmed that I had put to rest so much pain and so much struggle for so many years. God had worked. God had moved. </w:t>
      </w:r>
    </w:p>
    <w:p w14:paraId="54DBA5D9" w14:textId="77777777" w:rsidR="000E56AB" w:rsidRPr="000E56AB" w:rsidRDefault="000E56AB" w:rsidP="000E56AB">
      <w:pPr>
        <w:spacing w:line="276" w:lineRule="auto"/>
        <w:rPr>
          <w:rFonts w:ascii="Calibri" w:hAnsi="Calibri"/>
        </w:rPr>
      </w:pPr>
    </w:p>
    <w:p w14:paraId="09766B8C" w14:textId="77777777" w:rsidR="000E56AB" w:rsidRPr="000E56AB" w:rsidRDefault="000E56AB" w:rsidP="000E56AB">
      <w:pPr>
        <w:spacing w:line="276" w:lineRule="auto"/>
        <w:rPr>
          <w:rFonts w:ascii="Calibri" w:hAnsi="Calibri"/>
        </w:rPr>
      </w:pPr>
      <w:r w:rsidRPr="000E56AB">
        <w:rPr>
          <w:rFonts w:ascii="Calibri" w:hAnsi="Calibri"/>
        </w:rPr>
        <w:t xml:space="preserve">I believe that God will do the same thing in your life if you'll cast your cares upon Him. Let's do that today. Let's not run. Let's not flee. Let's not hide. Let's cast our cares on the God who cares for us. </w:t>
      </w:r>
    </w:p>
    <w:p w14:paraId="1F089B0D" w14:textId="77777777" w:rsidR="000E56AB" w:rsidRPr="000E56AB" w:rsidRDefault="000E56AB" w:rsidP="000E56AB">
      <w:pPr>
        <w:spacing w:line="276" w:lineRule="auto"/>
        <w:rPr>
          <w:rFonts w:ascii="Calibri" w:hAnsi="Calibri"/>
        </w:rPr>
      </w:pPr>
    </w:p>
    <w:p w14:paraId="7963B563" w14:textId="3F41C6A2" w:rsidR="000E56AB" w:rsidRPr="000E56AB" w:rsidRDefault="000E56AB" w:rsidP="000E56AB">
      <w:pPr>
        <w:spacing w:line="276" w:lineRule="auto"/>
        <w:rPr>
          <w:rFonts w:ascii="Calibri" w:hAnsi="Calibri"/>
          <w:sz w:val="28"/>
          <w:szCs w:val="28"/>
        </w:rPr>
      </w:pPr>
      <w:r w:rsidRPr="000E56AB">
        <w:rPr>
          <w:rFonts w:ascii="Calibri" w:hAnsi="Calibri"/>
        </w:rPr>
        <w:br w:type="page"/>
      </w:r>
      <w:r w:rsidRPr="000E56AB">
        <w:rPr>
          <w:rFonts w:ascii="Calibri" w:hAnsi="Calibri"/>
          <w:b/>
          <w:bCs/>
          <w:sz w:val="28"/>
          <w:szCs w:val="28"/>
          <w:u w:val="single"/>
        </w:rPr>
        <w:lastRenderedPageBreak/>
        <w:t>OUTLINE</w:t>
      </w:r>
    </w:p>
    <w:p w14:paraId="01328364" w14:textId="77777777" w:rsidR="000E56AB" w:rsidRPr="000E56AB" w:rsidRDefault="000E56AB" w:rsidP="000E56AB">
      <w:pPr>
        <w:spacing w:line="276" w:lineRule="auto"/>
        <w:rPr>
          <w:rFonts w:ascii="Calibri" w:hAnsi="Calibri"/>
          <w:b/>
          <w:bCs/>
          <w:u w:val="single"/>
        </w:rPr>
      </w:pPr>
    </w:p>
    <w:p w14:paraId="09E74083" w14:textId="77777777" w:rsidR="000E56AB" w:rsidRPr="000E56AB" w:rsidRDefault="000E56AB" w:rsidP="000E56AB">
      <w:pPr>
        <w:spacing w:line="276" w:lineRule="auto"/>
        <w:rPr>
          <w:rFonts w:ascii="Calibri" w:hAnsi="Calibri"/>
          <w:b/>
          <w:bCs/>
        </w:rPr>
      </w:pPr>
      <w:r w:rsidRPr="000E56AB">
        <w:rPr>
          <w:rFonts w:ascii="Calibri" w:hAnsi="Calibri"/>
          <w:b/>
          <w:bCs/>
          <w:i/>
          <w:iCs/>
        </w:rPr>
        <w:t xml:space="preserve">Reasons For </w:t>
      </w:r>
      <w:proofErr w:type="gramStart"/>
      <w:r w:rsidRPr="000E56AB">
        <w:rPr>
          <w:rFonts w:ascii="Calibri" w:hAnsi="Calibri"/>
          <w:b/>
          <w:bCs/>
          <w:i/>
          <w:iCs/>
        </w:rPr>
        <w:t>A</w:t>
      </w:r>
      <w:proofErr w:type="gramEnd"/>
      <w:r w:rsidRPr="000E56AB">
        <w:rPr>
          <w:rFonts w:ascii="Calibri" w:hAnsi="Calibri"/>
          <w:b/>
          <w:bCs/>
          <w:i/>
          <w:iCs/>
        </w:rPr>
        <w:t xml:space="preserve"> Troubled Heart…</w:t>
      </w:r>
      <w:r w:rsidRPr="000E56AB">
        <w:rPr>
          <w:rFonts w:ascii="Calibri" w:hAnsi="Calibri"/>
          <w:b/>
          <w:bCs/>
          <w:i/>
          <w:iCs/>
        </w:rPr>
        <w:br/>
      </w:r>
      <w:r w:rsidRPr="000E56AB">
        <w:rPr>
          <w:rFonts w:ascii="Calibri" w:hAnsi="Calibri"/>
          <w:b/>
          <w:bCs/>
        </w:rPr>
        <w:br/>
        <w:t>1. Fear</w:t>
      </w:r>
    </w:p>
    <w:p w14:paraId="07A2A960" w14:textId="77777777" w:rsidR="000E56AB" w:rsidRPr="000E56AB" w:rsidRDefault="000E56AB" w:rsidP="000E56AB">
      <w:pPr>
        <w:spacing w:line="276" w:lineRule="auto"/>
        <w:rPr>
          <w:rFonts w:ascii="Calibri" w:hAnsi="Calibri"/>
        </w:rPr>
      </w:pPr>
    </w:p>
    <w:p w14:paraId="0648874E" w14:textId="77777777" w:rsidR="000E56AB" w:rsidRPr="000E56AB" w:rsidRDefault="000E56AB" w:rsidP="000E56AB">
      <w:pPr>
        <w:spacing w:line="276" w:lineRule="auto"/>
        <w:rPr>
          <w:rFonts w:ascii="Calibri" w:hAnsi="Calibri"/>
        </w:rPr>
      </w:pPr>
      <w:r w:rsidRPr="000E56AB">
        <w:rPr>
          <w:rFonts w:ascii="Calibri" w:hAnsi="Calibri"/>
        </w:rPr>
        <w:t>“My heart is in anguish within me; the terrors of death have fallen on me. Fear and trembling have beset me; horror has overwhelmed me. I said, ‘Oh, that I had the wings of a dove! I would fly away and be at rest.’”</w:t>
      </w:r>
    </w:p>
    <w:p w14:paraId="277B78BE" w14:textId="77777777" w:rsidR="000E56AB" w:rsidRPr="000E56AB" w:rsidRDefault="000E56AB" w:rsidP="000E56AB">
      <w:pPr>
        <w:spacing w:line="276" w:lineRule="auto"/>
        <w:rPr>
          <w:rFonts w:ascii="Calibri" w:hAnsi="Calibri"/>
        </w:rPr>
      </w:pPr>
      <w:r w:rsidRPr="000E56AB">
        <w:rPr>
          <w:rFonts w:ascii="Calibri" w:hAnsi="Calibri"/>
        </w:rPr>
        <w:t>Psalm 55:4-6 (NIV)</w:t>
      </w:r>
    </w:p>
    <w:p w14:paraId="46D3D219" w14:textId="77777777" w:rsidR="000E56AB" w:rsidRPr="000E56AB" w:rsidRDefault="000E56AB" w:rsidP="000E56AB">
      <w:pPr>
        <w:spacing w:line="276" w:lineRule="auto"/>
        <w:rPr>
          <w:rFonts w:ascii="Calibri" w:hAnsi="Calibri"/>
        </w:rPr>
      </w:pPr>
    </w:p>
    <w:p w14:paraId="472FECB3" w14:textId="77777777" w:rsidR="000E56AB" w:rsidRPr="000E56AB" w:rsidRDefault="000E56AB" w:rsidP="000E56AB">
      <w:pPr>
        <w:spacing w:line="276" w:lineRule="auto"/>
        <w:rPr>
          <w:rFonts w:ascii="Calibri" w:hAnsi="Calibri"/>
          <w:b/>
          <w:bCs/>
        </w:rPr>
      </w:pPr>
      <w:r w:rsidRPr="000E56AB">
        <w:rPr>
          <w:rFonts w:ascii="Calibri" w:hAnsi="Calibri"/>
          <w:b/>
          <w:bCs/>
        </w:rPr>
        <w:t>2. Enemies</w:t>
      </w:r>
    </w:p>
    <w:p w14:paraId="1498687F" w14:textId="77777777" w:rsidR="000E56AB" w:rsidRPr="000E56AB" w:rsidRDefault="000E56AB" w:rsidP="000E56AB">
      <w:pPr>
        <w:spacing w:line="276" w:lineRule="auto"/>
        <w:rPr>
          <w:rFonts w:ascii="Calibri" w:hAnsi="Calibri"/>
        </w:rPr>
      </w:pPr>
    </w:p>
    <w:p w14:paraId="35ED7EF8" w14:textId="77777777" w:rsidR="000E56AB" w:rsidRPr="000E56AB" w:rsidRDefault="000E56AB" w:rsidP="000E56AB">
      <w:pPr>
        <w:spacing w:line="276" w:lineRule="auto"/>
        <w:rPr>
          <w:rFonts w:ascii="Calibri" w:hAnsi="Calibri"/>
        </w:rPr>
      </w:pPr>
      <w:r w:rsidRPr="000E56AB">
        <w:rPr>
          <w:rFonts w:ascii="Calibri" w:hAnsi="Calibri"/>
        </w:rPr>
        <w:t>“Lord, confuse the wicked, confound their words, for I see violence and strife in the city. Day and night they prowl about on its walls; malice and abuse are within it. Destructive forces are at work in the city; threats and lies never leave its streets.”</w:t>
      </w:r>
    </w:p>
    <w:p w14:paraId="732CB7B9" w14:textId="77777777" w:rsidR="000E56AB" w:rsidRPr="000E56AB" w:rsidRDefault="000E56AB" w:rsidP="000E56AB">
      <w:pPr>
        <w:spacing w:line="276" w:lineRule="auto"/>
        <w:rPr>
          <w:rFonts w:ascii="Calibri" w:hAnsi="Calibri"/>
        </w:rPr>
      </w:pPr>
      <w:r w:rsidRPr="000E56AB">
        <w:rPr>
          <w:rFonts w:ascii="Calibri" w:hAnsi="Calibri"/>
        </w:rPr>
        <w:t>Psalm 55:9-11 (NIV)</w:t>
      </w:r>
    </w:p>
    <w:p w14:paraId="159126ED" w14:textId="77777777" w:rsidR="000E56AB" w:rsidRPr="000E56AB" w:rsidRDefault="000E56AB" w:rsidP="000E56AB">
      <w:pPr>
        <w:spacing w:line="276" w:lineRule="auto"/>
        <w:rPr>
          <w:rFonts w:ascii="Calibri" w:hAnsi="Calibri"/>
        </w:rPr>
      </w:pPr>
    </w:p>
    <w:p w14:paraId="7C8F092B" w14:textId="77777777" w:rsidR="000E56AB" w:rsidRPr="000E56AB" w:rsidRDefault="000E56AB" w:rsidP="000E56AB">
      <w:pPr>
        <w:spacing w:line="276" w:lineRule="auto"/>
        <w:rPr>
          <w:rFonts w:ascii="Calibri" w:hAnsi="Calibri"/>
          <w:b/>
          <w:bCs/>
        </w:rPr>
      </w:pPr>
      <w:r w:rsidRPr="000E56AB">
        <w:rPr>
          <w:rFonts w:ascii="Calibri" w:hAnsi="Calibri"/>
          <w:b/>
          <w:bCs/>
        </w:rPr>
        <w:t>3. Disloyal Friends </w:t>
      </w:r>
    </w:p>
    <w:p w14:paraId="165FA3DF" w14:textId="77777777" w:rsidR="000E56AB" w:rsidRPr="000E56AB" w:rsidRDefault="000E56AB" w:rsidP="000E56AB">
      <w:pPr>
        <w:spacing w:line="276" w:lineRule="auto"/>
        <w:rPr>
          <w:rFonts w:ascii="Calibri" w:hAnsi="Calibri"/>
        </w:rPr>
      </w:pPr>
    </w:p>
    <w:p w14:paraId="6E1E4F31" w14:textId="77777777" w:rsidR="000E56AB" w:rsidRPr="000E56AB" w:rsidRDefault="000E56AB" w:rsidP="000E56AB">
      <w:pPr>
        <w:spacing w:line="276" w:lineRule="auto"/>
        <w:rPr>
          <w:rFonts w:ascii="Calibri" w:hAnsi="Calibri"/>
        </w:rPr>
      </w:pPr>
      <w:r w:rsidRPr="000E56AB">
        <w:rPr>
          <w:rFonts w:ascii="Calibri" w:hAnsi="Calibri"/>
        </w:rPr>
        <w:t>“If an enemy were insulting me, I could endure it; if a foe were rising against me, I could hide. But it is you, a man like myself, my companion, my close friend, with whom I once enjoyed sweet fellowship at the house of God, as we walked about among the worshipers.”</w:t>
      </w:r>
    </w:p>
    <w:p w14:paraId="1BD0F8F3" w14:textId="77777777" w:rsidR="000E56AB" w:rsidRPr="000E56AB" w:rsidRDefault="000E56AB" w:rsidP="000E56AB">
      <w:pPr>
        <w:spacing w:line="276" w:lineRule="auto"/>
        <w:rPr>
          <w:rFonts w:ascii="Calibri" w:hAnsi="Calibri"/>
        </w:rPr>
      </w:pPr>
      <w:r w:rsidRPr="000E56AB">
        <w:rPr>
          <w:rFonts w:ascii="Calibri" w:hAnsi="Calibri"/>
        </w:rPr>
        <w:t>Psalm 55:12-14 (NIV)</w:t>
      </w:r>
    </w:p>
    <w:p w14:paraId="3AEB365A" w14:textId="77777777" w:rsidR="000E56AB" w:rsidRPr="000E56AB" w:rsidRDefault="000E56AB" w:rsidP="000E56AB">
      <w:pPr>
        <w:spacing w:line="276" w:lineRule="auto"/>
        <w:rPr>
          <w:rFonts w:ascii="Calibri" w:hAnsi="Calibri"/>
        </w:rPr>
      </w:pPr>
    </w:p>
    <w:p w14:paraId="6C90FDC0" w14:textId="77777777" w:rsidR="000E56AB" w:rsidRPr="000E56AB" w:rsidRDefault="000E56AB" w:rsidP="000E56AB">
      <w:pPr>
        <w:spacing w:line="276" w:lineRule="auto"/>
        <w:rPr>
          <w:rFonts w:ascii="Calibri" w:hAnsi="Calibri"/>
          <w:b/>
          <w:bCs/>
        </w:rPr>
      </w:pPr>
      <w:r w:rsidRPr="000E56AB">
        <w:rPr>
          <w:rFonts w:ascii="Calibri" w:hAnsi="Calibri"/>
          <w:b/>
          <w:bCs/>
          <w:i/>
          <w:iCs/>
        </w:rPr>
        <w:t xml:space="preserve">Answers To </w:t>
      </w:r>
      <w:proofErr w:type="gramStart"/>
      <w:r w:rsidRPr="000E56AB">
        <w:rPr>
          <w:rFonts w:ascii="Calibri" w:hAnsi="Calibri"/>
          <w:b/>
          <w:bCs/>
          <w:i/>
          <w:iCs/>
        </w:rPr>
        <w:t>A</w:t>
      </w:r>
      <w:proofErr w:type="gramEnd"/>
      <w:r w:rsidRPr="000E56AB">
        <w:rPr>
          <w:rFonts w:ascii="Calibri" w:hAnsi="Calibri"/>
          <w:b/>
          <w:bCs/>
          <w:i/>
          <w:iCs/>
        </w:rPr>
        <w:t xml:space="preserve"> Troubled Heart…</w:t>
      </w:r>
      <w:r w:rsidRPr="000E56AB">
        <w:rPr>
          <w:rFonts w:ascii="Calibri" w:hAnsi="Calibri"/>
          <w:b/>
          <w:bCs/>
          <w:i/>
          <w:iCs/>
        </w:rPr>
        <w:br/>
      </w:r>
      <w:r w:rsidRPr="000E56AB">
        <w:rPr>
          <w:rFonts w:ascii="Calibri" w:hAnsi="Calibri"/>
          <w:b/>
          <w:bCs/>
        </w:rPr>
        <w:br/>
        <w:t>1. Talking</w:t>
      </w:r>
    </w:p>
    <w:p w14:paraId="11638D8A" w14:textId="77777777" w:rsidR="000E56AB" w:rsidRPr="000E56AB" w:rsidRDefault="000E56AB" w:rsidP="000E56AB">
      <w:pPr>
        <w:spacing w:line="276" w:lineRule="auto"/>
        <w:rPr>
          <w:rFonts w:ascii="Calibri" w:hAnsi="Calibri"/>
        </w:rPr>
      </w:pPr>
    </w:p>
    <w:p w14:paraId="33399211" w14:textId="77777777" w:rsidR="000E56AB" w:rsidRPr="000E56AB" w:rsidRDefault="000E56AB" w:rsidP="000E56AB">
      <w:pPr>
        <w:spacing w:line="276" w:lineRule="auto"/>
        <w:rPr>
          <w:rFonts w:ascii="Calibri" w:hAnsi="Calibri"/>
        </w:rPr>
      </w:pPr>
      <w:r w:rsidRPr="000E56AB">
        <w:rPr>
          <w:rFonts w:ascii="Calibri" w:hAnsi="Calibri"/>
        </w:rPr>
        <w:t>“But I call to God, and the LORD saves me.  Evening, morning and noon I cry out in distress, and he hears my voice.”</w:t>
      </w:r>
    </w:p>
    <w:p w14:paraId="42A57316" w14:textId="77777777" w:rsidR="000E56AB" w:rsidRPr="000E56AB" w:rsidRDefault="000E56AB" w:rsidP="000E56AB">
      <w:pPr>
        <w:spacing w:line="276" w:lineRule="auto"/>
        <w:rPr>
          <w:rFonts w:ascii="Calibri" w:hAnsi="Calibri"/>
        </w:rPr>
      </w:pPr>
      <w:r w:rsidRPr="000E56AB">
        <w:rPr>
          <w:rFonts w:ascii="Calibri" w:hAnsi="Calibri"/>
        </w:rPr>
        <w:t>Psalm 55:16-17 (NIV)</w:t>
      </w:r>
    </w:p>
    <w:p w14:paraId="603CF5D2" w14:textId="77777777" w:rsidR="000E56AB" w:rsidRPr="000E56AB" w:rsidRDefault="000E56AB" w:rsidP="000E56AB">
      <w:pPr>
        <w:spacing w:line="276" w:lineRule="auto"/>
        <w:rPr>
          <w:rFonts w:ascii="Calibri" w:hAnsi="Calibri"/>
        </w:rPr>
      </w:pPr>
    </w:p>
    <w:p w14:paraId="1DAF6989" w14:textId="77777777" w:rsidR="000E56AB" w:rsidRPr="000E56AB" w:rsidRDefault="000E56AB" w:rsidP="000E56AB">
      <w:pPr>
        <w:spacing w:line="276" w:lineRule="auto"/>
        <w:rPr>
          <w:rFonts w:ascii="Calibri" w:hAnsi="Calibri"/>
          <w:b/>
          <w:bCs/>
        </w:rPr>
      </w:pPr>
      <w:r w:rsidRPr="000E56AB">
        <w:rPr>
          <w:rFonts w:ascii="Calibri" w:hAnsi="Calibri"/>
          <w:b/>
          <w:bCs/>
        </w:rPr>
        <w:t>2. Trusting</w:t>
      </w:r>
    </w:p>
    <w:p w14:paraId="6D7063FD" w14:textId="77777777" w:rsidR="000E56AB" w:rsidRPr="000E56AB" w:rsidRDefault="000E56AB" w:rsidP="000E56AB">
      <w:pPr>
        <w:spacing w:line="276" w:lineRule="auto"/>
        <w:rPr>
          <w:rFonts w:ascii="Calibri" w:hAnsi="Calibri"/>
        </w:rPr>
      </w:pPr>
    </w:p>
    <w:p w14:paraId="0BB8DC19" w14:textId="77777777" w:rsidR="000E56AB" w:rsidRPr="000E56AB" w:rsidRDefault="000E56AB" w:rsidP="000E56AB">
      <w:pPr>
        <w:spacing w:line="276" w:lineRule="auto"/>
        <w:rPr>
          <w:rFonts w:ascii="Calibri" w:hAnsi="Calibri"/>
        </w:rPr>
      </w:pPr>
      <w:r w:rsidRPr="000E56AB">
        <w:rPr>
          <w:rFonts w:ascii="Calibri" w:hAnsi="Calibri"/>
        </w:rPr>
        <w:t>“But you, God, will bring down the wicked into the pit of decay; the bloodthirsty and deceitful will not live out half their days. But as for me, I trust in you.”</w:t>
      </w:r>
    </w:p>
    <w:p w14:paraId="4DE04FDF" w14:textId="77777777" w:rsidR="000E56AB" w:rsidRPr="000E56AB" w:rsidRDefault="000E56AB" w:rsidP="000E56AB">
      <w:pPr>
        <w:spacing w:line="276" w:lineRule="auto"/>
        <w:rPr>
          <w:rFonts w:ascii="Calibri" w:hAnsi="Calibri"/>
        </w:rPr>
      </w:pPr>
      <w:r w:rsidRPr="000E56AB">
        <w:rPr>
          <w:rFonts w:ascii="Calibri" w:hAnsi="Calibri"/>
        </w:rPr>
        <w:lastRenderedPageBreak/>
        <w:t>Psalm 55:23 (NIV)</w:t>
      </w:r>
    </w:p>
    <w:p w14:paraId="3164FEF8" w14:textId="77777777" w:rsidR="000E56AB" w:rsidRPr="000E56AB" w:rsidRDefault="000E56AB" w:rsidP="000E56AB">
      <w:pPr>
        <w:spacing w:line="276" w:lineRule="auto"/>
        <w:rPr>
          <w:rFonts w:ascii="Calibri" w:hAnsi="Calibri"/>
        </w:rPr>
      </w:pPr>
    </w:p>
    <w:p w14:paraId="0A964B96" w14:textId="77777777" w:rsidR="000E56AB" w:rsidRPr="000E56AB" w:rsidRDefault="000E56AB" w:rsidP="000E56AB">
      <w:pPr>
        <w:spacing w:line="276" w:lineRule="auto"/>
        <w:rPr>
          <w:rFonts w:ascii="Calibri" w:hAnsi="Calibri"/>
          <w:b/>
          <w:bCs/>
        </w:rPr>
      </w:pPr>
      <w:r w:rsidRPr="000E56AB">
        <w:rPr>
          <w:rFonts w:ascii="Calibri" w:hAnsi="Calibri"/>
          <w:b/>
          <w:bCs/>
        </w:rPr>
        <w:t>3. Casting   </w:t>
      </w:r>
    </w:p>
    <w:p w14:paraId="42DE64A7" w14:textId="77777777" w:rsidR="000E56AB" w:rsidRPr="000E56AB" w:rsidRDefault="000E56AB" w:rsidP="000E56AB">
      <w:pPr>
        <w:spacing w:line="276" w:lineRule="auto"/>
        <w:rPr>
          <w:rFonts w:ascii="Calibri" w:hAnsi="Calibri"/>
        </w:rPr>
      </w:pPr>
    </w:p>
    <w:p w14:paraId="68C8261E" w14:textId="77777777" w:rsidR="000E56AB" w:rsidRPr="000E56AB" w:rsidRDefault="000E56AB" w:rsidP="000E56AB">
      <w:pPr>
        <w:spacing w:line="276" w:lineRule="auto"/>
        <w:rPr>
          <w:rFonts w:ascii="Calibri" w:hAnsi="Calibri"/>
        </w:rPr>
      </w:pPr>
      <w:r w:rsidRPr="000E56AB">
        <w:rPr>
          <w:rFonts w:ascii="Calibri" w:hAnsi="Calibri"/>
        </w:rPr>
        <w:t>“Cast your cares on the LORD and he will sustain you; he will never let the righteous be shaken.”</w:t>
      </w:r>
    </w:p>
    <w:p w14:paraId="616B49BA" w14:textId="77777777" w:rsidR="000E56AB" w:rsidRPr="000E56AB" w:rsidRDefault="000E56AB" w:rsidP="000E56AB">
      <w:pPr>
        <w:spacing w:line="276" w:lineRule="auto"/>
        <w:rPr>
          <w:rFonts w:ascii="Calibri" w:hAnsi="Calibri"/>
        </w:rPr>
      </w:pPr>
      <w:r w:rsidRPr="000E56AB">
        <w:rPr>
          <w:rFonts w:ascii="Calibri" w:hAnsi="Calibri"/>
        </w:rPr>
        <w:t>Psalm 55:22 (NIV)</w:t>
      </w:r>
    </w:p>
    <w:p w14:paraId="6BF855EF" w14:textId="77777777" w:rsidR="000E56AB" w:rsidRPr="000E56AB" w:rsidRDefault="000E56AB" w:rsidP="000E56AB">
      <w:pPr>
        <w:spacing w:line="276" w:lineRule="auto"/>
        <w:rPr>
          <w:rFonts w:ascii="Calibri" w:hAnsi="Calibri"/>
        </w:rPr>
      </w:pPr>
    </w:p>
    <w:p w14:paraId="3105AB36" w14:textId="77777777" w:rsidR="000E56AB" w:rsidRPr="000E56AB" w:rsidRDefault="000E56AB" w:rsidP="000E56AB">
      <w:pPr>
        <w:spacing w:line="276" w:lineRule="auto"/>
        <w:rPr>
          <w:rFonts w:ascii="Calibri" w:hAnsi="Calibri"/>
        </w:rPr>
      </w:pPr>
      <w:r w:rsidRPr="000E56AB">
        <w:rPr>
          <w:rFonts w:ascii="Calibri" w:hAnsi="Calibri"/>
        </w:rPr>
        <w:t>“Cast all your anxiety on him because he cares for you. Be alert and of sober mind. Your enemy the devil prowls around like a roaring lion looking for someone to devour.”</w:t>
      </w:r>
    </w:p>
    <w:p w14:paraId="4185F3FC" w14:textId="77777777" w:rsidR="000E56AB" w:rsidRPr="000E56AB" w:rsidRDefault="000E56AB" w:rsidP="000E56AB">
      <w:pPr>
        <w:spacing w:line="276" w:lineRule="auto"/>
        <w:rPr>
          <w:rFonts w:ascii="Calibri" w:hAnsi="Calibri"/>
        </w:rPr>
      </w:pPr>
      <w:r w:rsidRPr="000E56AB">
        <w:rPr>
          <w:rFonts w:ascii="Calibri" w:hAnsi="Calibri"/>
        </w:rPr>
        <w:t>1 Peter 5:7-8 (NIV)</w:t>
      </w:r>
    </w:p>
    <w:p w14:paraId="12E548F9" w14:textId="5CA7A0A9"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2CA38" w14:textId="77777777" w:rsidR="009E661F" w:rsidRDefault="009E661F">
      <w:r>
        <w:separator/>
      </w:r>
    </w:p>
  </w:endnote>
  <w:endnote w:type="continuationSeparator" w:id="0">
    <w:p w14:paraId="7A01B206" w14:textId="77777777" w:rsidR="009E661F" w:rsidRDefault="009E661F">
      <w:r>
        <w:continuationSeparator/>
      </w:r>
    </w:p>
  </w:endnote>
  <w:endnote w:type="continuationNotice" w:id="1">
    <w:p w14:paraId="5A75010D" w14:textId="77777777" w:rsidR="009E661F" w:rsidRDefault="009E66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E884B" w14:textId="77777777" w:rsidR="00557115" w:rsidRDefault="005571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5A91BEC9" w:rsidR="000D064C" w:rsidRPr="00E001F4" w:rsidRDefault="00CD6E6B" w:rsidP="00CD6E6B">
    <w:pPr>
      <w:pStyle w:val="Footer"/>
      <w:rPr>
        <w:rFonts w:ascii="Calibri" w:hAnsi="Calibri"/>
      </w:rPr>
    </w:pPr>
    <w:r>
      <w:tab/>
    </w:r>
    <w:r w:rsidR="004964DD">
      <w:rPr>
        <w:rFonts w:ascii="Calibri" w:hAnsi="Calibri"/>
        <w:b/>
        <w:bCs/>
      </w:rPr>
      <w:t>Boombox</w:t>
    </w:r>
    <w:r w:rsidR="000D064C" w:rsidRPr="00E001F4">
      <w:rPr>
        <w:rFonts w:ascii="Calibri" w:hAnsi="Calibri"/>
        <w:b/>
        <w:bCs/>
      </w:rPr>
      <w:t>—</w:t>
    </w:r>
    <w:proofErr w:type="spellStart"/>
    <w:r w:rsidR="000E56AB">
      <w:rPr>
        <w:rFonts w:ascii="Calibri" w:hAnsi="Calibri"/>
        <w:b/>
        <w:bCs/>
      </w:rPr>
      <w:t>Livin</w:t>
    </w:r>
    <w:proofErr w:type="spellEnd"/>
    <w:r w:rsidR="000E56AB">
      <w:rPr>
        <w:rFonts w:ascii="Calibri" w:hAnsi="Calibri"/>
        <w:b/>
        <w:bCs/>
      </w:rPr>
      <w:t xml:space="preserve">’ </w:t>
    </w:r>
    <w:proofErr w:type="gramStart"/>
    <w:r w:rsidR="000E56AB">
      <w:rPr>
        <w:rFonts w:ascii="Calibri" w:hAnsi="Calibri"/>
        <w:b/>
        <w:bCs/>
      </w:rPr>
      <w:t>On</w:t>
    </w:r>
    <w:proofErr w:type="gramEnd"/>
    <w:r w:rsidR="000E56AB">
      <w:rPr>
        <w:rFonts w:ascii="Calibri" w:hAnsi="Calibri"/>
        <w:b/>
        <w:bCs/>
      </w:rPr>
      <w:t xml:space="preserve"> A Prayer</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AC89C" w14:textId="77777777" w:rsidR="00557115" w:rsidRDefault="005571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1BE41" w14:textId="77777777" w:rsidR="009E661F" w:rsidRDefault="009E661F">
      <w:r>
        <w:separator/>
      </w:r>
    </w:p>
  </w:footnote>
  <w:footnote w:type="continuationSeparator" w:id="0">
    <w:p w14:paraId="7989FD87" w14:textId="77777777" w:rsidR="009E661F" w:rsidRDefault="009E661F">
      <w:r>
        <w:continuationSeparator/>
      </w:r>
    </w:p>
  </w:footnote>
  <w:footnote w:type="continuationNotice" w:id="1">
    <w:p w14:paraId="75FFAB90" w14:textId="77777777" w:rsidR="009E661F" w:rsidRDefault="009E66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4141"/>
    <w:rsid w:val="000058A9"/>
    <w:rsid w:val="000101D8"/>
    <w:rsid w:val="000122AD"/>
    <w:rsid w:val="00013A7D"/>
    <w:rsid w:val="00026902"/>
    <w:rsid w:val="00026CF2"/>
    <w:rsid w:val="00031E67"/>
    <w:rsid w:val="000427BF"/>
    <w:rsid w:val="00045681"/>
    <w:rsid w:val="000529A4"/>
    <w:rsid w:val="00081E79"/>
    <w:rsid w:val="00082D3E"/>
    <w:rsid w:val="0008638E"/>
    <w:rsid w:val="00095757"/>
    <w:rsid w:val="000966E0"/>
    <w:rsid w:val="000A14EA"/>
    <w:rsid w:val="000B327E"/>
    <w:rsid w:val="000C27DD"/>
    <w:rsid w:val="000D064C"/>
    <w:rsid w:val="000D6515"/>
    <w:rsid w:val="000E30ED"/>
    <w:rsid w:val="000E5645"/>
    <w:rsid w:val="000E56AB"/>
    <w:rsid w:val="000F352B"/>
    <w:rsid w:val="000F3E99"/>
    <w:rsid w:val="000F78CC"/>
    <w:rsid w:val="00100E61"/>
    <w:rsid w:val="00101707"/>
    <w:rsid w:val="00115B54"/>
    <w:rsid w:val="001307E2"/>
    <w:rsid w:val="00134671"/>
    <w:rsid w:val="00135D5D"/>
    <w:rsid w:val="00144288"/>
    <w:rsid w:val="001461B1"/>
    <w:rsid w:val="00150C88"/>
    <w:rsid w:val="001822A0"/>
    <w:rsid w:val="00185CA0"/>
    <w:rsid w:val="001903F1"/>
    <w:rsid w:val="001A2F4C"/>
    <w:rsid w:val="001A4038"/>
    <w:rsid w:val="001C6DAF"/>
    <w:rsid w:val="001E3993"/>
    <w:rsid w:val="001F2E97"/>
    <w:rsid w:val="001F736C"/>
    <w:rsid w:val="0022168B"/>
    <w:rsid w:val="002252B6"/>
    <w:rsid w:val="002255D9"/>
    <w:rsid w:val="00236AB3"/>
    <w:rsid w:val="00255946"/>
    <w:rsid w:val="00274BB9"/>
    <w:rsid w:val="0028034F"/>
    <w:rsid w:val="00285843"/>
    <w:rsid w:val="00290511"/>
    <w:rsid w:val="002A27F0"/>
    <w:rsid w:val="002B7D3B"/>
    <w:rsid w:val="002B7DA4"/>
    <w:rsid w:val="002D3E02"/>
    <w:rsid w:val="002D6FF3"/>
    <w:rsid w:val="002E1AD4"/>
    <w:rsid w:val="002F3A62"/>
    <w:rsid w:val="002F6231"/>
    <w:rsid w:val="00313F0F"/>
    <w:rsid w:val="00327235"/>
    <w:rsid w:val="00330DC9"/>
    <w:rsid w:val="003351DD"/>
    <w:rsid w:val="003360D2"/>
    <w:rsid w:val="0034188B"/>
    <w:rsid w:val="00346C31"/>
    <w:rsid w:val="0035252D"/>
    <w:rsid w:val="003749C4"/>
    <w:rsid w:val="00386B56"/>
    <w:rsid w:val="00394E73"/>
    <w:rsid w:val="00397EA2"/>
    <w:rsid w:val="003C4A29"/>
    <w:rsid w:val="003D2E36"/>
    <w:rsid w:val="003E0C7C"/>
    <w:rsid w:val="003E3313"/>
    <w:rsid w:val="003E6080"/>
    <w:rsid w:val="003E7724"/>
    <w:rsid w:val="003F23DC"/>
    <w:rsid w:val="003F6FC6"/>
    <w:rsid w:val="00403663"/>
    <w:rsid w:val="00404A59"/>
    <w:rsid w:val="0042042A"/>
    <w:rsid w:val="00427806"/>
    <w:rsid w:val="00436846"/>
    <w:rsid w:val="00440449"/>
    <w:rsid w:val="00442464"/>
    <w:rsid w:val="00447886"/>
    <w:rsid w:val="004511A1"/>
    <w:rsid w:val="004816A2"/>
    <w:rsid w:val="004964DD"/>
    <w:rsid w:val="004A332C"/>
    <w:rsid w:val="004A349B"/>
    <w:rsid w:val="004A73C5"/>
    <w:rsid w:val="004B25B5"/>
    <w:rsid w:val="004C3050"/>
    <w:rsid w:val="004C5E5A"/>
    <w:rsid w:val="004D1C32"/>
    <w:rsid w:val="004E7372"/>
    <w:rsid w:val="00504A84"/>
    <w:rsid w:val="005135BB"/>
    <w:rsid w:val="00514E43"/>
    <w:rsid w:val="005250E7"/>
    <w:rsid w:val="00525C70"/>
    <w:rsid w:val="00554E4A"/>
    <w:rsid w:val="00557115"/>
    <w:rsid w:val="0057422B"/>
    <w:rsid w:val="00577174"/>
    <w:rsid w:val="00582FFE"/>
    <w:rsid w:val="00585F84"/>
    <w:rsid w:val="005922EB"/>
    <w:rsid w:val="005B2103"/>
    <w:rsid w:val="005B43AA"/>
    <w:rsid w:val="005B5A7B"/>
    <w:rsid w:val="005D45B6"/>
    <w:rsid w:val="005E1B8C"/>
    <w:rsid w:val="005E3D64"/>
    <w:rsid w:val="005E7A87"/>
    <w:rsid w:val="0062720A"/>
    <w:rsid w:val="00631CBE"/>
    <w:rsid w:val="006543F6"/>
    <w:rsid w:val="006652C7"/>
    <w:rsid w:val="006666D7"/>
    <w:rsid w:val="00676E96"/>
    <w:rsid w:val="006832B4"/>
    <w:rsid w:val="006A24A7"/>
    <w:rsid w:val="006A6FCB"/>
    <w:rsid w:val="006B7862"/>
    <w:rsid w:val="006C30B4"/>
    <w:rsid w:val="006C4559"/>
    <w:rsid w:val="006D24DF"/>
    <w:rsid w:val="006D3136"/>
    <w:rsid w:val="006D3F80"/>
    <w:rsid w:val="006D5364"/>
    <w:rsid w:val="006E4F39"/>
    <w:rsid w:val="006E77E6"/>
    <w:rsid w:val="00702914"/>
    <w:rsid w:val="007630E7"/>
    <w:rsid w:val="00791189"/>
    <w:rsid w:val="007960BA"/>
    <w:rsid w:val="007A6325"/>
    <w:rsid w:val="007C5C95"/>
    <w:rsid w:val="007E1319"/>
    <w:rsid w:val="007F5E3F"/>
    <w:rsid w:val="00800594"/>
    <w:rsid w:val="008073BF"/>
    <w:rsid w:val="008356BD"/>
    <w:rsid w:val="0084063F"/>
    <w:rsid w:val="00866B7A"/>
    <w:rsid w:val="00870C4A"/>
    <w:rsid w:val="00872B1A"/>
    <w:rsid w:val="00890144"/>
    <w:rsid w:val="00894E92"/>
    <w:rsid w:val="00895E2E"/>
    <w:rsid w:val="008B653B"/>
    <w:rsid w:val="008C653F"/>
    <w:rsid w:val="008E1D5E"/>
    <w:rsid w:val="00902162"/>
    <w:rsid w:val="00907C7C"/>
    <w:rsid w:val="0091120A"/>
    <w:rsid w:val="00911AC1"/>
    <w:rsid w:val="00915AB5"/>
    <w:rsid w:val="009175B4"/>
    <w:rsid w:val="00923C10"/>
    <w:rsid w:val="00937628"/>
    <w:rsid w:val="009417A7"/>
    <w:rsid w:val="00944260"/>
    <w:rsid w:val="00951E3F"/>
    <w:rsid w:val="00956D2C"/>
    <w:rsid w:val="00963031"/>
    <w:rsid w:val="00972B7A"/>
    <w:rsid w:val="00994505"/>
    <w:rsid w:val="00994C85"/>
    <w:rsid w:val="009969D3"/>
    <w:rsid w:val="009A3C4F"/>
    <w:rsid w:val="009A6DB5"/>
    <w:rsid w:val="009B0874"/>
    <w:rsid w:val="009B143C"/>
    <w:rsid w:val="009B1AFB"/>
    <w:rsid w:val="009B35B5"/>
    <w:rsid w:val="009B408E"/>
    <w:rsid w:val="009B5711"/>
    <w:rsid w:val="009B579B"/>
    <w:rsid w:val="009B66A5"/>
    <w:rsid w:val="009B6985"/>
    <w:rsid w:val="009D293D"/>
    <w:rsid w:val="009D7446"/>
    <w:rsid w:val="009E04CE"/>
    <w:rsid w:val="009E4AB7"/>
    <w:rsid w:val="009E5D50"/>
    <w:rsid w:val="009E661F"/>
    <w:rsid w:val="009F6672"/>
    <w:rsid w:val="00A0763F"/>
    <w:rsid w:val="00A43A90"/>
    <w:rsid w:val="00A51274"/>
    <w:rsid w:val="00A51B63"/>
    <w:rsid w:val="00A64FC4"/>
    <w:rsid w:val="00A83591"/>
    <w:rsid w:val="00AA5ED6"/>
    <w:rsid w:val="00AB12C5"/>
    <w:rsid w:val="00AC1B83"/>
    <w:rsid w:val="00AF468A"/>
    <w:rsid w:val="00B03B8B"/>
    <w:rsid w:val="00B10327"/>
    <w:rsid w:val="00B158DB"/>
    <w:rsid w:val="00B3092B"/>
    <w:rsid w:val="00B315DD"/>
    <w:rsid w:val="00B40364"/>
    <w:rsid w:val="00B56A4D"/>
    <w:rsid w:val="00B604D0"/>
    <w:rsid w:val="00B92770"/>
    <w:rsid w:val="00B940D4"/>
    <w:rsid w:val="00B958B4"/>
    <w:rsid w:val="00B97D99"/>
    <w:rsid w:val="00BA0442"/>
    <w:rsid w:val="00BA7A74"/>
    <w:rsid w:val="00BC10B4"/>
    <w:rsid w:val="00BD145D"/>
    <w:rsid w:val="00BD21E1"/>
    <w:rsid w:val="00BD63AF"/>
    <w:rsid w:val="00BE35BE"/>
    <w:rsid w:val="00BE3CF0"/>
    <w:rsid w:val="00BF7F06"/>
    <w:rsid w:val="00C01D01"/>
    <w:rsid w:val="00C133CA"/>
    <w:rsid w:val="00C21AF8"/>
    <w:rsid w:val="00C251B8"/>
    <w:rsid w:val="00C35A10"/>
    <w:rsid w:val="00C64E5E"/>
    <w:rsid w:val="00C80B1C"/>
    <w:rsid w:val="00C86674"/>
    <w:rsid w:val="00CB2F64"/>
    <w:rsid w:val="00CC7FC1"/>
    <w:rsid w:val="00CD108B"/>
    <w:rsid w:val="00CD6E6B"/>
    <w:rsid w:val="00CE52CA"/>
    <w:rsid w:val="00CE6359"/>
    <w:rsid w:val="00CF45D3"/>
    <w:rsid w:val="00CF7248"/>
    <w:rsid w:val="00D17448"/>
    <w:rsid w:val="00D2027F"/>
    <w:rsid w:val="00D21495"/>
    <w:rsid w:val="00D220DB"/>
    <w:rsid w:val="00D22877"/>
    <w:rsid w:val="00D44685"/>
    <w:rsid w:val="00D6624D"/>
    <w:rsid w:val="00D80D10"/>
    <w:rsid w:val="00D86340"/>
    <w:rsid w:val="00D91F73"/>
    <w:rsid w:val="00D92F29"/>
    <w:rsid w:val="00DA0349"/>
    <w:rsid w:val="00DA7996"/>
    <w:rsid w:val="00DB7063"/>
    <w:rsid w:val="00DC0478"/>
    <w:rsid w:val="00DC3E39"/>
    <w:rsid w:val="00DD197D"/>
    <w:rsid w:val="00DD2573"/>
    <w:rsid w:val="00DE0F70"/>
    <w:rsid w:val="00DE70E9"/>
    <w:rsid w:val="00DF09E4"/>
    <w:rsid w:val="00DF33A8"/>
    <w:rsid w:val="00DF3AF6"/>
    <w:rsid w:val="00DF7B5B"/>
    <w:rsid w:val="00E001F4"/>
    <w:rsid w:val="00E01194"/>
    <w:rsid w:val="00E26D2C"/>
    <w:rsid w:val="00E34A7C"/>
    <w:rsid w:val="00E53191"/>
    <w:rsid w:val="00E56D30"/>
    <w:rsid w:val="00E64AE0"/>
    <w:rsid w:val="00E667AB"/>
    <w:rsid w:val="00E75A9B"/>
    <w:rsid w:val="00E8794D"/>
    <w:rsid w:val="00E91EAD"/>
    <w:rsid w:val="00EC683E"/>
    <w:rsid w:val="00ED0AA7"/>
    <w:rsid w:val="00EF1491"/>
    <w:rsid w:val="00EF1DC2"/>
    <w:rsid w:val="00F07ABA"/>
    <w:rsid w:val="00F110E3"/>
    <w:rsid w:val="00F152F0"/>
    <w:rsid w:val="00F31FAF"/>
    <w:rsid w:val="00F3234E"/>
    <w:rsid w:val="00F36CB1"/>
    <w:rsid w:val="00F37FD7"/>
    <w:rsid w:val="00F417EF"/>
    <w:rsid w:val="00F47752"/>
    <w:rsid w:val="00F81C0F"/>
    <w:rsid w:val="00F85EF3"/>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45</TotalTime>
  <Pages>14</Pages>
  <Words>4333</Words>
  <Characters>24704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28980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10</cp:revision>
  <cp:lastPrinted>2022-12-07T18:00:00Z</cp:lastPrinted>
  <dcterms:created xsi:type="dcterms:W3CDTF">2023-04-03T04:36:00Z</dcterms:created>
  <dcterms:modified xsi:type="dcterms:W3CDTF">2023-04-05T15:50:00Z</dcterms:modified>
  <cp:category/>
</cp:coreProperties>
</file>